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A77974E" w:rsidR="00C66810" w:rsidRPr="00B57A71" w:rsidRDefault="00B572DA" w:rsidP="000D4C3B">
      <w:pPr>
        <w:pStyle w:val="CRCoverPage"/>
        <w:tabs>
          <w:tab w:val="right" w:pos="9639"/>
        </w:tabs>
        <w:spacing w:after="0"/>
        <w:rPr>
          <w:b/>
          <w:i/>
          <w:noProof/>
          <w:sz w:val="24"/>
          <w:szCs w:val="24"/>
          <w:lang w:eastAsia="ja-JP"/>
        </w:rPr>
      </w:pPr>
      <w:r w:rsidRPr="00B57A71">
        <w:rPr>
          <w:b/>
          <w:noProof/>
          <w:sz w:val="24"/>
          <w:szCs w:val="24"/>
        </w:rPr>
        <w:t>3GPP TSG-</w:t>
      </w:r>
      <w:r w:rsidRPr="00B57A71">
        <w:rPr>
          <w:sz w:val="24"/>
          <w:szCs w:val="24"/>
        </w:rPr>
        <w:fldChar w:fldCharType="begin"/>
      </w:r>
      <w:r w:rsidRPr="00B57A71">
        <w:rPr>
          <w:sz w:val="24"/>
          <w:szCs w:val="24"/>
        </w:rPr>
        <w:instrText xml:space="preserve"> DOCPROPERTY  TSG/WGRef  \* MERGEFORMAT </w:instrText>
      </w:r>
      <w:r w:rsidRPr="00B57A71">
        <w:rPr>
          <w:sz w:val="24"/>
          <w:szCs w:val="24"/>
        </w:rPr>
        <w:fldChar w:fldCharType="separate"/>
      </w:r>
      <w:r w:rsidRPr="00B57A71">
        <w:rPr>
          <w:b/>
          <w:noProof/>
          <w:sz w:val="24"/>
          <w:szCs w:val="24"/>
        </w:rPr>
        <w:t>WG SA2</w:t>
      </w:r>
      <w:r w:rsidRPr="00B57A71">
        <w:rPr>
          <w:b/>
          <w:noProof/>
          <w:sz w:val="24"/>
          <w:szCs w:val="24"/>
        </w:rPr>
        <w:fldChar w:fldCharType="end"/>
      </w:r>
      <w:r w:rsidRPr="00B57A71">
        <w:rPr>
          <w:b/>
          <w:noProof/>
          <w:sz w:val="24"/>
          <w:szCs w:val="24"/>
        </w:rPr>
        <w:t xml:space="preserve"> Meeting #</w:t>
      </w:r>
      <w:r w:rsidR="00E8189C" w:rsidRPr="00B57A71">
        <w:rPr>
          <w:b/>
          <w:noProof/>
          <w:sz w:val="24"/>
          <w:szCs w:val="24"/>
        </w:rPr>
        <w:t>16</w:t>
      </w:r>
      <w:r w:rsidR="00161B2A" w:rsidRPr="00B57A71">
        <w:rPr>
          <w:b/>
          <w:noProof/>
          <w:sz w:val="24"/>
          <w:szCs w:val="24"/>
        </w:rPr>
        <w:t>8</w:t>
      </w:r>
      <w:r w:rsidR="005128B2" w:rsidRPr="00B57A71">
        <w:rPr>
          <w:b/>
          <w:i/>
          <w:noProof/>
          <w:sz w:val="24"/>
          <w:szCs w:val="24"/>
        </w:rPr>
        <w:t xml:space="preserve">                                       </w:t>
      </w:r>
      <w:r w:rsidR="005128B2" w:rsidRPr="00B57A71">
        <w:rPr>
          <w:b/>
          <w:i/>
          <w:noProof/>
          <w:sz w:val="24"/>
          <w:szCs w:val="24"/>
        </w:rPr>
        <w:tab/>
      </w:r>
      <w:r w:rsidR="00B3221C" w:rsidRPr="00B57A71">
        <w:rPr>
          <w:b/>
          <w:iCs/>
          <w:noProof/>
          <w:sz w:val="24"/>
          <w:szCs w:val="24"/>
        </w:rPr>
        <w:t>S2-2502874</w:t>
      </w:r>
    </w:p>
    <w:p w14:paraId="02AA8FD4" w14:textId="43555871" w:rsidR="00C66810" w:rsidRPr="00B57A71" w:rsidRDefault="00727292" w:rsidP="00CA3011">
      <w:pPr>
        <w:pStyle w:val="CRCoverPage"/>
        <w:outlineLvl w:val="0"/>
        <w:rPr>
          <w:b/>
          <w:noProof/>
          <w:sz w:val="24"/>
          <w:szCs w:val="24"/>
        </w:rPr>
      </w:pPr>
      <w:r w:rsidRPr="00B57A71">
        <w:rPr>
          <w:rFonts w:cs="Arial"/>
          <w:b/>
          <w:bCs/>
          <w:sz w:val="24"/>
          <w:szCs w:val="24"/>
        </w:rPr>
        <w:t>Goteborg, Sweden</w:t>
      </w:r>
      <w:r>
        <w:rPr>
          <w:rFonts w:cs="Arial"/>
          <w:b/>
          <w:bCs/>
          <w:sz w:val="24"/>
          <w:szCs w:val="24"/>
        </w:rPr>
        <w:t>,</w:t>
      </w:r>
      <w:r w:rsidRPr="00B57A71">
        <w:rPr>
          <w:b/>
          <w:noProof/>
          <w:sz w:val="24"/>
          <w:szCs w:val="24"/>
        </w:rPr>
        <w:t xml:space="preserve"> </w:t>
      </w:r>
      <w:r w:rsidR="00A76BBC" w:rsidRPr="00B57A71">
        <w:rPr>
          <w:b/>
          <w:noProof/>
          <w:sz w:val="24"/>
          <w:szCs w:val="24"/>
        </w:rPr>
        <w:t>7 - 11 April, 2025,</w:t>
      </w:r>
      <w:r w:rsidR="00D0589F" w:rsidRPr="00B57A71">
        <w:rPr>
          <w:b/>
          <w:noProof/>
          <w:sz w:val="24"/>
          <w:szCs w:val="24"/>
        </w:rPr>
        <w:tab/>
      </w:r>
      <w:r w:rsidR="00CA3011" w:rsidRPr="00B57A71">
        <w:rPr>
          <w:b/>
          <w:noProof/>
          <w:sz w:val="24"/>
          <w:szCs w:val="24"/>
        </w:rPr>
        <w:tab/>
      </w:r>
      <w:r w:rsidR="005128B2" w:rsidRPr="00B57A71">
        <w:rPr>
          <w:b/>
          <w:noProof/>
          <w:sz w:val="24"/>
          <w:szCs w:val="24"/>
        </w:rPr>
        <w:t xml:space="preserve">   </w:t>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18217C" w:rsidRPr="00B57A71">
        <w:rPr>
          <w:b/>
          <w:noProof/>
          <w:sz w:val="24"/>
          <w:szCs w:val="24"/>
        </w:rPr>
        <w:tab/>
      </w:r>
      <w:r w:rsidR="000164BA" w:rsidRPr="00B57A71">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BDBFA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6478">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5024C3C" w:rsidR="002772A1" w:rsidRDefault="00B3221C" w:rsidP="00AD19AF">
            <w:pPr>
              <w:pStyle w:val="CRCoverPage"/>
              <w:spacing w:after="0"/>
              <w:jc w:val="center"/>
              <w:rPr>
                <w:noProof/>
                <w:lang w:eastAsia="ja-JP"/>
              </w:rPr>
            </w:pPr>
            <w:r>
              <w:rPr>
                <w:b/>
                <w:noProof/>
                <w:sz w:val="28"/>
                <w:lang w:eastAsia="ja-JP"/>
              </w:rPr>
              <w:t>1526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1090E38" w:rsidR="002772A1" w:rsidRDefault="00024CC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9FCD4FC" w:rsidR="002772A1" w:rsidRDefault="0039334C" w:rsidP="00C66810">
            <w:pPr>
              <w:pStyle w:val="CRCoverPage"/>
              <w:spacing w:after="0"/>
              <w:jc w:val="center"/>
              <w:rPr>
                <w:noProof/>
                <w:sz w:val="28"/>
              </w:rPr>
            </w:pPr>
            <w:r w:rsidRPr="00E85514">
              <w:rPr>
                <w:b/>
                <w:noProof/>
                <w:sz w:val="28"/>
              </w:rPr>
              <w:t>1</w:t>
            </w:r>
            <w:r w:rsidR="00316AD3" w:rsidRPr="00E85514">
              <w:rPr>
                <w:b/>
                <w:noProof/>
                <w:sz w:val="28"/>
              </w:rPr>
              <w:t>8</w:t>
            </w:r>
            <w:r w:rsidR="009A404E" w:rsidRPr="00E85514">
              <w:rPr>
                <w:b/>
                <w:noProof/>
                <w:sz w:val="28"/>
              </w:rPr>
              <w:t>.</w:t>
            </w:r>
            <w:r w:rsidR="00B3221C">
              <w:rPr>
                <w:b/>
                <w:noProof/>
                <w:sz w:val="28"/>
              </w:rPr>
              <w:t>9</w:t>
            </w:r>
            <w:r w:rsidR="009A404E" w:rsidRPr="00E85514">
              <w:rPr>
                <w:b/>
                <w:noProof/>
                <w:sz w:val="28"/>
              </w:rPr>
              <w:t>.</w:t>
            </w:r>
            <w:r w:rsidR="00E85514" w:rsidRPr="00E8551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40F8057" w:rsidR="00B73677" w:rsidRDefault="00024CC3" w:rsidP="00B73677">
            <w:pPr>
              <w:pStyle w:val="CRCoverPage"/>
              <w:spacing w:after="0"/>
              <w:ind w:left="100"/>
              <w:rPr>
                <w:noProof/>
                <w:lang w:eastAsia="ja-JP"/>
              </w:rPr>
            </w:pPr>
            <w:r>
              <w:t xml:space="preserve">Update </w:t>
            </w:r>
            <w:r w:rsidR="00B3221C">
              <w:t xml:space="preserve">network </w:t>
            </w:r>
            <w:r>
              <w:t xml:space="preserve">slice </w:t>
            </w:r>
            <w:r w:rsidR="00DF6478">
              <w:t>replacement PCRT</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C3F24F5" w:rsidR="00B73677" w:rsidRDefault="003B2B1E" w:rsidP="00B73677">
            <w:pPr>
              <w:pStyle w:val="CRCoverPage"/>
              <w:spacing w:after="0"/>
              <w:ind w:left="100"/>
              <w:rPr>
                <w:noProof/>
                <w:lang w:eastAsia="ja-JP"/>
              </w:rPr>
            </w:pPr>
            <w:r>
              <w:rPr>
                <w:noProof/>
                <w:lang w:eastAsia="ja-JP"/>
              </w:rPr>
              <w:t>Oracle</w:t>
            </w:r>
            <w:r w:rsidR="00D962E0">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0CFC544" w:rsidR="00B73677" w:rsidRDefault="00153C3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r w:rsidR="007A358C">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35DA33C" w:rsidR="00B73677" w:rsidRDefault="00B73677" w:rsidP="00B73677">
            <w:pPr>
              <w:pStyle w:val="CRCoverPage"/>
              <w:spacing w:after="0"/>
              <w:ind w:left="100"/>
              <w:rPr>
                <w:noProof/>
              </w:rPr>
            </w:pPr>
            <w:r>
              <w:rPr>
                <w:noProof/>
              </w:rPr>
              <w:t>202</w:t>
            </w:r>
            <w:r w:rsidR="00326F54">
              <w:rPr>
                <w:noProof/>
              </w:rPr>
              <w:t>5</w:t>
            </w:r>
            <w:r>
              <w:rPr>
                <w:noProof/>
              </w:rPr>
              <w:t>-</w:t>
            </w:r>
            <w:r w:rsidR="00A20A3E">
              <w:rPr>
                <w:noProof/>
              </w:rPr>
              <w:t>0</w:t>
            </w:r>
            <w:r w:rsidR="00A76BBC">
              <w:rPr>
                <w:noProof/>
              </w:rPr>
              <w:t>4</w:t>
            </w:r>
            <w:r>
              <w:rPr>
                <w:noProof/>
              </w:rPr>
              <w:t>-</w:t>
            </w:r>
            <w:r w:rsidR="00A76BBC">
              <w:rPr>
                <w:noProof/>
              </w:rPr>
              <w:t>07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040D8A7" w:rsidR="00B73677" w:rsidRDefault="00316AD3"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B028923" w:rsidR="00B73677" w:rsidRDefault="00B73677" w:rsidP="00B73677">
            <w:pPr>
              <w:pStyle w:val="CRCoverPage"/>
              <w:spacing w:after="0"/>
              <w:ind w:left="100"/>
              <w:rPr>
                <w:noProof/>
              </w:rPr>
            </w:pPr>
            <w:r>
              <w:rPr>
                <w:noProof/>
              </w:rPr>
              <w:t>Rel-1</w:t>
            </w:r>
            <w:r w:rsidR="00316AD3">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549E9" w14:textId="06BFA905" w:rsidR="00843BF0" w:rsidRDefault="00843BF0" w:rsidP="00ED2E9D">
            <w:pPr>
              <w:pStyle w:val="CRCoverPage"/>
              <w:spacing w:after="0"/>
              <w:rPr>
                <w:lang w:val="en-US" w:eastAsia="ja-JP"/>
              </w:rPr>
            </w:pPr>
            <w:r w:rsidRPr="00534929">
              <w:rPr>
                <w:highlight w:val="yellow"/>
                <w:lang w:val="en-US" w:eastAsia="ja-JP"/>
              </w:rPr>
              <w:t>This is an alignment CR with stage 3 (29.512).</w:t>
            </w:r>
          </w:p>
          <w:p w14:paraId="019D5DA7" w14:textId="0FBCAC93" w:rsidR="00FE6BB7" w:rsidRDefault="00927AF1" w:rsidP="00ED2E9D">
            <w:pPr>
              <w:pStyle w:val="CRCoverPage"/>
              <w:spacing w:after="0"/>
              <w:rPr>
                <w:lang w:val="en-US" w:eastAsia="ja-JP"/>
              </w:rPr>
            </w:pPr>
            <w:r>
              <w:rPr>
                <w:lang w:val="en-US" w:eastAsia="ja-JP"/>
              </w:rPr>
              <w:t>A</w:t>
            </w:r>
            <w:r w:rsidR="005E106A">
              <w:rPr>
                <w:lang w:val="en-US" w:eastAsia="ja-JP"/>
              </w:rPr>
              <w:t>ccording</w:t>
            </w:r>
            <w:r>
              <w:rPr>
                <w:lang w:val="en-US" w:eastAsia="ja-JP"/>
              </w:rPr>
              <w:t xml:space="preserve"> 23.501 5.15.19</w:t>
            </w:r>
            <w:r w:rsidR="005E106A">
              <w:rPr>
                <w:lang w:val="en-US" w:eastAsia="ja-JP"/>
              </w:rPr>
              <w:t>,</w:t>
            </w:r>
            <w:r>
              <w:rPr>
                <w:lang w:val="en-US" w:eastAsia="ja-JP"/>
              </w:rPr>
              <w:t xml:space="preserve"> slice replacement can take place in two directions. </w:t>
            </w:r>
            <w:r w:rsidR="00662253">
              <w:rPr>
                <w:lang w:val="en-US" w:eastAsia="ja-JP"/>
              </w:rPr>
              <w:t>First direction=</w:t>
            </w:r>
            <w:r>
              <w:rPr>
                <w:lang w:val="en-US" w:eastAsia="ja-JP"/>
              </w:rPr>
              <w:t xml:space="preserve">The original S-NSSAI can first be replaced by an Alternative S-NSSAI. </w:t>
            </w:r>
            <w:r w:rsidR="00662253">
              <w:rPr>
                <w:lang w:val="en-US" w:eastAsia="ja-JP"/>
              </w:rPr>
              <w:t>Opposite direction=</w:t>
            </w:r>
            <w:r>
              <w:rPr>
                <w:lang w:val="en-US" w:eastAsia="ja-JP"/>
              </w:rPr>
              <w:t>the Alternative S-NSSAI</w:t>
            </w:r>
            <w:r w:rsidR="00063FF5">
              <w:rPr>
                <w:lang w:val="en-US" w:eastAsia="ja-JP"/>
              </w:rPr>
              <w:t xml:space="preserve"> </w:t>
            </w:r>
            <w:r w:rsidR="00662253">
              <w:rPr>
                <w:lang w:val="en-US" w:eastAsia="ja-JP"/>
              </w:rPr>
              <w:t>is</w:t>
            </w:r>
            <w:r w:rsidR="00063FF5">
              <w:rPr>
                <w:lang w:val="en-US" w:eastAsia="ja-JP"/>
              </w:rPr>
              <w:t xml:space="preserve"> replaced back by the original S-NSSAI.</w:t>
            </w:r>
          </w:p>
          <w:p w14:paraId="0F2D0215" w14:textId="069FE2C7" w:rsidR="00843BF0" w:rsidRDefault="00D427B2" w:rsidP="00ED2E9D">
            <w:pPr>
              <w:pStyle w:val="CRCoverPage"/>
              <w:spacing w:after="0"/>
              <w:rPr>
                <w:lang w:val="en-US" w:eastAsia="ja-JP"/>
              </w:rPr>
            </w:pPr>
            <w:r>
              <w:rPr>
                <w:lang w:val="en-US" w:eastAsia="ja-JP"/>
              </w:rPr>
              <w:t xml:space="preserve">The current </w:t>
            </w:r>
            <w:r w:rsidR="00662253">
              <w:rPr>
                <w:lang w:val="en-US" w:eastAsia="ja-JP"/>
              </w:rPr>
              <w:t xml:space="preserve">SMF related PCRT </w:t>
            </w:r>
            <w:r w:rsidR="00843BF0">
              <w:rPr>
                <w:lang w:val="en-US" w:eastAsia="ja-JP"/>
              </w:rPr>
              <w:t>is as follows:</w:t>
            </w:r>
          </w:p>
          <w:p w14:paraId="5E06121F" w14:textId="3ECBAEAE" w:rsidR="00843BF0" w:rsidRDefault="00843BF0" w:rsidP="00ED2E9D">
            <w:pPr>
              <w:pStyle w:val="CRCoverPage"/>
              <w:spacing w:after="0"/>
              <w:rPr>
                <w:lang w:val="en-US" w:eastAsia="ja-JP"/>
              </w:rPr>
            </w:pPr>
            <w:r>
              <w:rPr>
                <w:lang w:val="en-US" w:eastAsia="ja-JP"/>
              </w:rPr>
              <w:t>(23.503 6.1.3.5) “</w:t>
            </w:r>
            <w:r w:rsidRPr="00E63188">
              <w:rPr>
                <w:highlight w:val="yellow"/>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r>
              <w:rPr>
                <w:lang w:val="en-US" w:eastAsia="ja-JP"/>
              </w:rPr>
              <w:t>”</w:t>
            </w:r>
          </w:p>
          <w:p w14:paraId="19D25F48" w14:textId="77777777" w:rsidR="00D427B2" w:rsidRDefault="00843BF0" w:rsidP="00ED2E9D">
            <w:pPr>
              <w:pStyle w:val="CRCoverPage"/>
              <w:spacing w:after="0"/>
              <w:rPr>
                <w:lang w:val="en-US" w:eastAsia="ja-JP"/>
              </w:rPr>
            </w:pPr>
            <w:r>
              <w:rPr>
                <w:lang w:val="en-US" w:eastAsia="ja-JP"/>
              </w:rPr>
              <w:t xml:space="preserve">The above PCRT </w:t>
            </w:r>
            <w:r w:rsidR="00662253">
              <w:rPr>
                <w:lang w:val="en-US" w:eastAsia="ja-JP"/>
              </w:rPr>
              <w:t xml:space="preserve">seems to cover only the first direction. The description of the PCRT needs to be enhanced such that </w:t>
            </w:r>
            <w:proofErr w:type="gramStart"/>
            <w:r w:rsidR="00662253">
              <w:rPr>
                <w:lang w:val="en-US" w:eastAsia="ja-JP"/>
              </w:rPr>
              <w:t>it is clear that the</w:t>
            </w:r>
            <w:proofErr w:type="gramEnd"/>
            <w:r w:rsidR="00662253">
              <w:rPr>
                <w:lang w:val="en-US" w:eastAsia="ja-JP"/>
              </w:rPr>
              <w:t xml:space="preserve"> </w:t>
            </w:r>
            <w:r w:rsidR="00B72E2B">
              <w:rPr>
                <w:lang w:val="en-US" w:eastAsia="ja-JP"/>
              </w:rPr>
              <w:t>o</w:t>
            </w:r>
            <w:r w:rsidR="00662253">
              <w:rPr>
                <w:lang w:val="en-US" w:eastAsia="ja-JP"/>
              </w:rPr>
              <w:t xml:space="preserve">pposite direction </w:t>
            </w:r>
            <w:r w:rsidR="00B72E2B">
              <w:rPr>
                <w:lang w:val="en-US" w:eastAsia="ja-JP"/>
              </w:rPr>
              <w:t xml:space="preserve">of slice replacement </w:t>
            </w:r>
            <w:r w:rsidR="00662253">
              <w:rPr>
                <w:lang w:val="en-US" w:eastAsia="ja-JP"/>
              </w:rPr>
              <w:t>is covered as well.</w:t>
            </w:r>
            <w:r>
              <w:rPr>
                <w:lang w:val="en-US" w:eastAsia="ja-JP"/>
              </w:rPr>
              <w:t xml:space="preserve"> Also, it shall be clear what info is provided by the SMF to the PCF when slice replacement takes place in the opposite direction. </w:t>
            </w:r>
          </w:p>
          <w:p w14:paraId="7900E8CF" w14:textId="2B5932C0" w:rsidR="00843BF0" w:rsidRPr="0027007A" w:rsidRDefault="00843BF0" w:rsidP="00ED2E9D">
            <w:pPr>
              <w:pStyle w:val="CRCoverPage"/>
              <w:spacing w:after="0"/>
              <w:rPr>
                <w:lang w:val="en-US" w:eastAsia="ja-JP"/>
              </w:rPr>
            </w:pPr>
            <w:r>
              <w:rPr>
                <w:lang w:val="en-US" w:eastAsia="ja-JP"/>
              </w:rPr>
              <w:t xml:space="preserve">A good example for that can be seen in 29.512 </w:t>
            </w:r>
            <w:r w:rsidRPr="00843BF0">
              <w:rPr>
                <w:lang w:val="en-US" w:eastAsia="ja-JP"/>
              </w:rPr>
              <w:t>4.2.4.2</w:t>
            </w:r>
            <w:r>
              <w:rPr>
                <w:lang w:val="en-US" w:eastAsia="ja-JP"/>
              </w:rPr>
              <w:t>. It says “</w:t>
            </w:r>
            <w:r w:rsidRPr="00843BF0">
              <w:rPr>
                <w:lang w:val="en-US" w:eastAsia="ja-JP"/>
              </w:rPr>
              <w:t>-</w:t>
            </w:r>
            <w:r w:rsidRPr="00843BF0">
              <w:rPr>
                <w:lang w:val="en-US" w:eastAsia="ja-JP"/>
              </w:rPr>
              <w:tab/>
              <w:t>if the NF service consumer reports a change back from the Alternative S-NSSAI to the initial S-NSSAI of the PDU Session, only the corresponding trigger with no additional information.</w:t>
            </w:r>
            <w:r>
              <w:rPr>
                <w:lang w:val="en-US" w:eastAsia="ja-JP"/>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11055B7" w:rsidR="00F37D59" w:rsidRPr="0010205C" w:rsidRDefault="00960776" w:rsidP="00F2746A">
            <w:pPr>
              <w:pStyle w:val="CRCoverPage"/>
              <w:spacing w:after="0"/>
              <w:rPr>
                <w:lang w:val="en-US" w:eastAsia="ja-JP"/>
              </w:rPr>
            </w:pPr>
            <w:r>
              <w:rPr>
                <w:noProof/>
              </w:rPr>
              <w:t xml:space="preserve">This CR proposes to </w:t>
            </w:r>
            <w:r w:rsidR="00AF593D">
              <w:rPr>
                <w:lang w:val="en-US" w:eastAsia="ja-JP"/>
              </w:rPr>
              <w:t xml:space="preserve">enhance the </w:t>
            </w:r>
            <w:r w:rsidR="00A91649">
              <w:rPr>
                <w:lang w:val="en-US" w:eastAsia="ja-JP"/>
              </w:rPr>
              <w:t xml:space="preserve">description of the PCRT such that </w:t>
            </w:r>
            <w:proofErr w:type="gramStart"/>
            <w:r w:rsidR="00A91649">
              <w:rPr>
                <w:lang w:val="en-US" w:eastAsia="ja-JP"/>
              </w:rPr>
              <w:t>it is clear that the</w:t>
            </w:r>
            <w:proofErr w:type="gramEnd"/>
            <w:r w:rsidR="00A91649">
              <w:rPr>
                <w:lang w:val="en-US" w:eastAsia="ja-JP"/>
              </w:rPr>
              <w:t xml:space="preserve"> </w:t>
            </w:r>
            <w:r w:rsidR="00B72E2B">
              <w:rPr>
                <w:lang w:val="en-US" w:eastAsia="ja-JP"/>
              </w:rPr>
              <w:t>o</w:t>
            </w:r>
            <w:r w:rsidR="00A91649">
              <w:rPr>
                <w:lang w:val="en-US" w:eastAsia="ja-JP"/>
              </w:rPr>
              <w:t xml:space="preserve">pposite direction </w:t>
            </w:r>
            <w:r w:rsidR="00B72E2B">
              <w:rPr>
                <w:lang w:val="en-US" w:eastAsia="ja-JP"/>
              </w:rPr>
              <w:t xml:space="preserve">of slice replacement </w:t>
            </w:r>
            <w:r w:rsidR="00A91649">
              <w:rPr>
                <w:lang w:val="en-US" w:eastAsia="ja-JP"/>
              </w:rPr>
              <w:t>is covered as well.</w:t>
            </w:r>
            <w:r w:rsidR="00051E53">
              <w:rPr>
                <w:lang w:val="en-US" w:eastAsia="ja-JP"/>
              </w:rPr>
              <w:t xml:space="preserve"> In addition, it is </w:t>
            </w:r>
            <w:r w:rsidR="00B63FFC">
              <w:rPr>
                <w:lang w:val="en-US" w:eastAsia="ja-JP"/>
              </w:rPr>
              <w:t xml:space="preserve">made </w:t>
            </w:r>
            <w:r w:rsidR="00051E53">
              <w:rPr>
                <w:lang w:val="en-US" w:eastAsia="ja-JP"/>
              </w:rPr>
              <w:t>clear what info is provided by the SMF to the PCF when slice replacement takes place in the opposite direction.</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0883240" w:rsidR="00B57123" w:rsidRPr="00F86CB2" w:rsidRDefault="00B72E2B" w:rsidP="00F86CB2">
            <w:pPr>
              <w:pStyle w:val="CRCoverPage"/>
              <w:spacing w:after="0"/>
              <w:rPr>
                <w:lang w:val="en-US" w:eastAsia="ja-JP"/>
              </w:rPr>
            </w:pPr>
            <w:r>
              <w:t xml:space="preserve">It will be unclear whether the current </w:t>
            </w:r>
            <w:r>
              <w:rPr>
                <w:lang w:val="en-US" w:eastAsia="ja-JP"/>
              </w:rPr>
              <w:t>slice replacement SMF related PCRT</w:t>
            </w:r>
            <w:r w:rsidR="00051E53">
              <w:rPr>
                <w:lang w:val="en-US" w:eastAsia="ja-JP"/>
              </w:rPr>
              <w:t xml:space="preserve"> pertains also to the opposite direction (i.e., going back to the original slice)</w:t>
            </w:r>
            <w:r w:rsidR="00852F04">
              <w:rPr>
                <w:lang w:val="en-US" w:eastAsia="ja-JP"/>
              </w:rPr>
              <w:t xml:space="preserve">. It will also </w:t>
            </w:r>
            <w:r w:rsidR="00852F04">
              <w:t xml:space="preserve">be unclear </w:t>
            </w:r>
            <w:r w:rsidR="00852F04">
              <w:rPr>
                <w:lang w:val="en-US" w:eastAsia="ja-JP"/>
              </w:rPr>
              <w:t>what info may be provided by the SMF to the PCF in that case.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9165E67" w:rsidR="00B73677" w:rsidRDefault="0010205C" w:rsidP="00B73677">
            <w:pPr>
              <w:pStyle w:val="CRCoverPage"/>
              <w:spacing w:after="0"/>
              <w:ind w:left="100"/>
              <w:rPr>
                <w:noProof/>
                <w:lang w:eastAsia="ja-JP"/>
              </w:rPr>
            </w:pPr>
            <w:r>
              <w:rPr>
                <w:lang w:eastAsia="zh-CN"/>
              </w:rPr>
              <w:t>6.1.3</w:t>
            </w:r>
            <w:r w:rsidR="00170BEA" w:rsidRPr="00140E21">
              <w:rPr>
                <w:lang w:eastAsia="zh-CN"/>
              </w:rPr>
              <w:t>.5</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DC1B8D1" w14:textId="77777777" w:rsidR="0010205C" w:rsidRPr="003D4ABF" w:rsidRDefault="0010205C" w:rsidP="0010205C">
      <w:pPr>
        <w:pStyle w:val="Heading4"/>
      </w:pPr>
      <w:bookmarkStart w:id="29" w:name="_Toc45194839"/>
      <w:bookmarkStart w:id="30" w:name="_Toc47594251"/>
      <w:bookmarkStart w:id="31" w:name="_Toc51836882"/>
      <w:bookmarkStart w:id="32" w:name="_Toc185602325"/>
      <w:r w:rsidRPr="003D4ABF">
        <w:t>6.1.3.5</w:t>
      </w:r>
      <w:r w:rsidRPr="003D4ABF">
        <w:tab/>
        <w:t>Policy Control Request Triggers relevant for SMF</w:t>
      </w:r>
      <w:bookmarkEnd w:id="29"/>
      <w:bookmarkEnd w:id="30"/>
      <w:bookmarkEnd w:id="31"/>
      <w:bookmarkEnd w:id="32"/>
    </w:p>
    <w:p w14:paraId="5BDBED5C" w14:textId="77777777" w:rsidR="0010205C" w:rsidRPr="003D4ABF" w:rsidRDefault="0010205C" w:rsidP="0010205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F2DCE8C" w14:textId="77777777" w:rsidR="0010205C" w:rsidRPr="003D4ABF" w:rsidRDefault="0010205C" w:rsidP="0010205C">
      <w:r w:rsidRPr="003D4ABF">
        <w:t>The PCR triggers are not applicable any longer at termination of the SM Policy Association.</w:t>
      </w:r>
    </w:p>
    <w:p w14:paraId="3B598875" w14:textId="77777777" w:rsidR="0010205C" w:rsidRPr="003D4ABF" w:rsidRDefault="0010205C" w:rsidP="0010205C">
      <w:r w:rsidRPr="003D4ABF">
        <w:t>The access independent Policy Control Request Triggers relevant for SMF are listed in table 6.1.3.5-1.</w:t>
      </w:r>
    </w:p>
    <w:p w14:paraId="74D4C1CC" w14:textId="77777777" w:rsidR="0010205C" w:rsidRPr="003D4ABF" w:rsidRDefault="0010205C" w:rsidP="0010205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11BB263" w14:textId="77777777" w:rsidR="0010205C" w:rsidRPr="003D4ABF" w:rsidRDefault="0010205C" w:rsidP="0010205C">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0205C" w:rsidRPr="003D4ABF" w14:paraId="70DAED77" w14:textId="77777777" w:rsidTr="009E22BC">
        <w:trPr>
          <w:tblHeader/>
        </w:trPr>
        <w:tc>
          <w:tcPr>
            <w:tcW w:w="1741" w:type="dxa"/>
          </w:tcPr>
          <w:p w14:paraId="3E973C6F" w14:textId="77777777" w:rsidR="0010205C" w:rsidRPr="003D4ABF" w:rsidRDefault="0010205C" w:rsidP="009E22BC">
            <w:pPr>
              <w:pStyle w:val="TAH"/>
            </w:pPr>
            <w:r w:rsidRPr="003D4ABF">
              <w:t>Policy Control Request Trigger</w:t>
            </w:r>
          </w:p>
        </w:tc>
        <w:tc>
          <w:tcPr>
            <w:tcW w:w="2762" w:type="dxa"/>
          </w:tcPr>
          <w:p w14:paraId="4AF63834" w14:textId="77777777" w:rsidR="0010205C" w:rsidRPr="003D4ABF" w:rsidRDefault="0010205C" w:rsidP="009E22BC">
            <w:pPr>
              <w:pStyle w:val="TAH"/>
            </w:pPr>
            <w:r w:rsidRPr="003D4ABF">
              <w:t>Description</w:t>
            </w:r>
          </w:p>
        </w:tc>
        <w:tc>
          <w:tcPr>
            <w:tcW w:w="1559" w:type="dxa"/>
          </w:tcPr>
          <w:p w14:paraId="62D70079" w14:textId="77777777" w:rsidR="0010205C" w:rsidRPr="003D4ABF" w:rsidRDefault="0010205C" w:rsidP="009E22BC">
            <w:pPr>
              <w:pStyle w:val="TAH"/>
            </w:pPr>
            <w:r w:rsidRPr="003D4ABF">
              <w:t>Difference compared with table 6.2 and table A.4.3-2 in TS 23.203 [4]</w:t>
            </w:r>
          </w:p>
        </w:tc>
        <w:tc>
          <w:tcPr>
            <w:tcW w:w="1465" w:type="dxa"/>
          </w:tcPr>
          <w:p w14:paraId="6D3A1D23" w14:textId="77777777" w:rsidR="0010205C" w:rsidRPr="003D4ABF" w:rsidRDefault="0010205C" w:rsidP="009E22BC">
            <w:pPr>
              <w:pStyle w:val="TAH"/>
            </w:pPr>
            <w:r w:rsidRPr="003D4ABF">
              <w:t>Conditions for reporting</w:t>
            </w:r>
          </w:p>
        </w:tc>
        <w:tc>
          <w:tcPr>
            <w:tcW w:w="1620" w:type="dxa"/>
          </w:tcPr>
          <w:p w14:paraId="697CB93B" w14:textId="77777777" w:rsidR="0010205C" w:rsidRPr="003D4ABF" w:rsidRDefault="0010205C" w:rsidP="009E22BC">
            <w:pPr>
              <w:pStyle w:val="TAH"/>
            </w:pPr>
            <w:r w:rsidRPr="003D4ABF">
              <w:t>Motivation</w:t>
            </w:r>
          </w:p>
        </w:tc>
      </w:tr>
      <w:tr w:rsidR="0010205C" w:rsidRPr="003D4ABF" w14:paraId="2BB422A6" w14:textId="77777777" w:rsidTr="009E22BC">
        <w:tc>
          <w:tcPr>
            <w:tcW w:w="1741" w:type="dxa"/>
          </w:tcPr>
          <w:p w14:paraId="19D4D0B0" w14:textId="77777777" w:rsidR="0010205C" w:rsidRPr="003D4ABF" w:rsidRDefault="0010205C" w:rsidP="009E22BC">
            <w:pPr>
              <w:pStyle w:val="TAL"/>
            </w:pPr>
            <w:r w:rsidRPr="003D4ABF">
              <w:t>PLMN change</w:t>
            </w:r>
          </w:p>
        </w:tc>
        <w:tc>
          <w:tcPr>
            <w:tcW w:w="2762" w:type="dxa"/>
          </w:tcPr>
          <w:p w14:paraId="1456BD7E" w14:textId="77777777" w:rsidR="0010205C" w:rsidRPr="003D4ABF" w:rsidRDefault="0010205C" w:rsidP="009E22BC">
            <w:pPr>
              <w:pStyle w:val="TAL"/>
            </w:pPr>
            <w:r w:rsidRPr="003D4ABF">
              <w:t>The UE has moved to another operators' domain.</w:t>
            </w:r>
          </w:p>
        </w:tc>
        <w:tc>
          <w:tcPr>
            <w:tcW w:w="1559" w:type="dxa"/>
          </w:tcPr>
          <w:p w14:paraId="5EB03E2C" w14:textId="77777777" w:rsidR="0010205C" w:rsidRPr="003D4ABF" w:rsidRDefault="0010205C" w:rsidP="009E22BC">
            <w:pPr>
              <w:pStyle w:val="TAL"/>
            </w:pPr>
            <w:r w:rsidRPr="003D4ABF">
              <w:t>None</w:t>
            </w:r>
          </w:p>
        </w:tc>
        <w:tc>
          <w:tcPr>
            <w:tcW w:w="1465" w:type="dxa"/>
          </w:tcPr>
          <w:p w14:paraId="2A4E0F0E" w14:textId="77777777" w:rsidR="0010205C" w:rsidRPr="003D4ABF" w:rsidRDefault="0010205C" w:rsidP="009E22BC">
            <w:pPr>
              <w:pStyle w:val="TAL"/>
            </w:pPr>
            <w:r w:rsidRPr="003D4ABF">
              <w:t>PCF</w:t>
            </w:r>
          </w:p>
        </w:tc>
        <w:tc>
          <w:tcPr>
            <w:tcW w:w="1620" w:type="dxa"/>
          </w:tcPr>
          <w:p w14:paraId="0FA4433D" w14:textId="77777777" w:rsidR="0010205C" w:rsidRPr="003D4ABF" w:rsidRDefault="0010205C" w:rsidP="009E22BC">
            <w:pPr>
              <w:pStyle w:val="TAL"/>
            </w:pPr>
          </w:p>
        </w:tc>
      </w:tr>
      <w:tr w:rsidR="0010205C" w:rsidRPr="003D4ABF" w14:paraId="0809CD53" w14:textId="77777777" w:rsidTr="009E22BC">
        <w:tc>
          <w:tcPr>
            <w:tcW w:w="1741" w:type="dxa"/>
          </w:tcPr>
          <w:p w14:paraId="38A20994" w14:textId="77777777" w:rsidR="0010205C" w:rsidRPr="003D4ABF" w:rsidRDefault="0010205C" w:rsidP="009E22BC">
            <w:pPr>
              <w:pStyle w:val="TAL"/>
            </w:pPr>
            <w:r w:rsidRPr="003D4ABF">
              <w:t>QoS change</w:t>
            </w:r>
          </w:p>
        </w:tc>
        <w:tc>
          <w:tcPr>
            <w:tcW w:w="2762" w:type="dxa"/>
          </w:tcPr>
          <w:p w14:paraId="3B565359" w14:textId="77777777" w:rsidR="0010205C" w:rsidRPr="003D4ABF" w:rsidRDefault="0010205C" w:rsidP="009E22BC">
            <w:pPr>
              <w:pStyle w:val="TAL"/>
            </w:pPr>
            <w:r w:rsidRPr="003D4ABF">
              <w:t>The QoS parameters of the QoS Flow has changed.</w:t>
            </w:r>
          </w:p>
        </w:tc>
        <w:tc>
          <w:tcPr>
            <w:tcW w:w="1559" w:type="dxa"/>
          </w:tcPr>
          <w:p w14:paraId="79C85C57" w14:textId="77777777" w:rsidR="0010205C" w:rsidRPr="003D4ABF" w:rsidRDefault="0010205C" w:rsidP="009E22BC">
            <w:pPr>
              <w:pStyle w:val="TAL"/>
            </w:pPr>
            <w:r w:rsidRPr="003D4ABF">
              <w:t>Removed</w:t>
            </w:r>
          </w:p>
        </w:tc>
        <w:tc>
          <w:tcPr>
            <w:tcW w:w="1465" w:type="dxa"/>
          </w:tcPr>
          <w:p w14:paraId="168B5BBC" w14:textId="77777777" w:rsidR="0010205C" w:rsidRPr="003D4ABF" w:rsidRDefault="0010205C" w:rsidP="009E22BC">
            <w:pPr>
              <w:pStyle w:val="TAL"/>
            </w:pPr>
          </w:p>
        </w:tc>
        <w:tc>
          <w:tcPr>
            <w:tcW w:w="1620" w:type="dxa"/>
          </w:tcPr>
          <w:p w14:paraId="7B4B04F3" w14:textId="77777777" w:rsidR="0010205C" w:rsidRPr="003D4ABF" w:rsidRDefault="0010205C" w:rsidP="009E22BC">
            <w:pPr>
              <w:pStyle w:val="TAL"/>
            </w:pPr>
            <w:r w:rsidRPr="003D4ABF">
              <w:t>Only applicable when binding of bearers was done in PCRF.</w:t>
            </w:r>
          </w:p>
        </w:tc>
      </w:tr>
      <w:tr w:rsidR="0010205C" w:rsidRPr="003D4ABF" w14:paraId="1149F51C" w14:textId="77777777" w:rsidTr="009E22BC">
        <w:tc>
          <w:tcPr>
            <w:tcW w:w="1741" w:type="dxa"/>
          </w:tcPr>
          <w:p w14:paraId="7B16A41E" w14:textId="77777777" w:rsidR="0010205C" w:rsidRPr="003D4ABF" w:rsidRDefault="0010205C" w:rsidP="009E22BC">
            <w:pPr>
              <w:pStyle w:val="TAL"/>
            </w:pPr>
            <w:r w:rsidRPr="003D4ABF">
              <w:t>QoS change exceeding authorization</w:t>
            </w:r>
          </w:p>
        </w:tc>
        <w:tc>
          <w:tcPr>
            <w:tcW w:w="2762" w:type="dxa"/>
          </w:tcPr>
          <w:p w14:paraId="2EA3113B" w14:textId="77777777" w:rsidR="0010205C" w:rsidRPr="003D4ABF" w:rsidRDefault="0010205C" w:rsidP="009E22BC">
            <w:pPr>
              <w:pStyle w:val="TAL"/>
            </w:pPr>
            <w:r w:rsidRPr="003D4ABF">
              <w:t>The QoS parameters of the QoS Flow has changed and exceeds the authorized QoS.</w:t>
            </w:r>
          </w:p>
        </w:tc>
        <w:tc>
          <w:tcPr>
            <w:tcW w:w="1559" w:type="dxa"/>
          </w:tcPr>
          <w:p w14:paraId="40D8C180" w14:textId="77777777" w:rsidR="0010205C" w:rsidRPr="003D4ABF" w:rsidRDefault="0010205C" w:rsidP="009E22BC">
            <w:pPr>
              <w:pStyle w:val="TAL"/>
            </w:pPr>
            <w:r w:rsidRPr="003D4ABF">
              <w:t>Removed</w:t>
            </w:r>
          </w:p>
        </w:tc>
        <w:tc>
          <w:tcPr>
            <w:tcW w:w="1465" w:type="dxa"/>
          </w:tcPr>
          <w:p w14:paraId="568426C3" w14:textId="77777777" w:rsidR="0010205C" w:rsidRPr="003D4ABF" w:rsidRDefault="0010205C" w:rsidP="009E22BC">
            <w:pPr>
              <w:pStyle w:val="TAL"/>
            </w:pPr>
          </w:p>
        </w:tc>
        <w:tc>
          <w:tcPr>
            <w:tcW w:w="1620" w:type="dxa"/>
          </w:tcPr>
          <w:p w14:paraId="26CFE9D2" w14:textId="77777777" w:rsidR="0010205C" w:rsidRPr="003D4ABF" w:rsidRDefault="0010205C" w:rsidP="009E22BC">
            <w:pPr>
              <w:pStyle w:val="TAL"/>
            </w:pPr>
            <w:r w:rsidRPr="003D4ABF">
              <w:t>Only applicable when binding of bearers was done in PCRF.</w:t>
            </w:r>
          </w:p>
        </w:tc>
      </w:tr>
      <w:tr w:rsidR="0010205C" w:rsidRPr="003D4ABF" w14:paraId="29CBB64D" w14:textId="77777777" w:rsidTr="009E22BC">
        <w:tc>
          <w:tcPr>
            <w:tcW w:w="1741" w:type="dxa"/>
          </w:tcPr>
          <w:p w14:paraId="5D4CE227" w14:textId="77777777" w:rsidR="0010205C" w:rsidRPr="003D4ABF" w:rsidRDefault="0010205C" w:rsidP="009E22BC">
            <w:pPr>
              <w:pStyle w:val="TAL"/>
            </w:pPr>
            <w:r w:rsidRPr="003D4ABF">
              <w:t>Traffic mapping information change</w:t>
            </w:r>
          </w:p>
        </w:tc>
        <w:tc>
          <w:tcPr>
            <w:tcW w:w="2762" w:type="dxa"/>
          </w:tcPr>
          <w:p w14:paraId="698CC7BC" w14:textId="77777777" w:rsidR="0010205C" w:rsidRPr="003D4ABF" w:rsidRDefault="0010205C" w:rsidP="009E22BC">
            <w:pPr>
              <w:pStyle w:val="TAL"/>
            </w:pPr>
            <w:r w:rsidRPr="003D4ABF">
              <w:t>The traffic mapping information of the QoS profile has changed.</w:t>
            </w:r>
          </w:p>
        </w:tc>
        <w:tc>
          <w:tcPr>
            <w:tcW w:w="1559" w:type="dxa"/>
          </w:tcPr>
          <w:p w14:paraId="58D761C5" w14:textId="77777777" w:rsidR="0010205C" w:rsidRPr="003D4ABF" w:rsidRDefault="0010205C" w:rsidP="009E22BC">
            <w:pPr>
              <w:pStyle w:val="TAL"/>
            </w:pPr>
            <w:r w:rsidRPr="003D4ABF">
              <w:t>Removed</w:t>
            </w:r>
          </w:p>
        </w:tc>
        <w:tc>
          <w:tcPr>
            <w:tcW w:w="1465" w:type="dxa"/>
          </w:tcPr>
          <w:p w14:paraId="59CEA0AD" w14:textId="77777777" w:rsidR="0010205C" w:rsidRPr="003D4ABF" w:rsidRDefault="0010205C" w:rsidP="009E22BC">
            <w:pPr>
              <w:pStyle w:val="TAL"/>
            </w:pPr>
          </w:p>
        </w:tc>
        <w:tc>
          <w:tcPr>
            <w:tcW w:w="1620" w:type="dxa"/>
          </w:tcPr>
          <w:p w14:paraId="66F6EC14" w14:textId="77777777" w:rsidR="0010205C" w:rsidRPr="003D4ABF" w:rsidRDefault="0010205C" w:rsidP="009E22BC">
            <w:pPr>
              <w:pStyle w:val="TAL"/>
            </w:pPr>
            <w:r w:rsidRPr="003D4ABF">
              <w:t>Only applicable when binding of bearers was done in PCRF.</w:t>
            </w:r>
          </w:p>
        </w:tc>
      </w:tr>
      <w:tr w:rsidR="0010205C" w:rsidRPr="003D4ABF" w14:paraId="21CA0C4F" w14:textId="77777777" w:rsidTr="009E22BC">
        <w:tc>
          <w:tcPr>
            <w:tcW w:w="1741" w:type="dxa"/>
          </w:tcPr>
          <w:p w14:paraId="071D6531" w14:textId="77777777" w:rsidR="0010205C" w:rsidRPr="003D4ABF" w:rsidRDefault="0010205C" w:rsidP="009E22BC">
            <w:pPr>
              <w:pStyle w:val="TAL"/>
            </w:pPr>
            <w:r w:rsidRPr="003D4ABF">
              <w:t>Resource modification request</w:t>
            </w:r>
          </w:p>
        </w:tc>
        <w:tc>
          <w:tcPr>
            <w:tcW w:w="2762" w:type="dxa"/>
          </w:tcPr>
          <w:p w14:paraId="0DBFCBA4" w14:textId="77777777" w:rsidR="0010205C" w:rsidRPr="003D4ABF" w:rsidRDefault="0010205C" w:rsidP="009E22BC">
            <w:pPr>
              <w:pStyle w:val="TAL"/>
            </w:pPr>
            <w:r w:rsidRPr="003D4ABF">
              <w:t>A request for resource modification has been received by the SMF.</w:t>
            </w:r>
          </w:p>
        </w:tc>
        <w:tc>
          <w:tcPr>
            <w:tcW w:w="1559" w:type="dxa"/>
          </w:tcPr>
          <w:p w14:paraId="11F406F5" w14:textId="77777777" w:rsidR="0010205C" w:rsidRPr="003D4ABF" w:rsidRDefault="0010205C" w:rsidP="009E22BC">
            <w:pPr>
              <w:pStyle w:val="TAL"/>
            </w:pPr>
            <w:r w:rsidRPr="003D4ABF">
              <w:t>None</w:t>
            </w:r>
          </w:p>
        </w:tc>
        <w:tc>
          <w:tcPr>
            <w:tcW w:w="1465" w:type="dxa"/>
          </w:tcPr>
          <w:p w14:paraId="59BB9734" w14:textId="77777777" w:rsidR="0010205C" w:rsidRPr="003D4ABF" w:rsidRDefault="0010205C" w:rsidP="009E22BC">
            <w:pPr>
              <w:pStyle w:val="TAL"/>
            </w:pPr>
            <w:r w:rsidRPr="003D4ABF">
              <w:t>SMF always reports to PCF</w:t>
            </w:r>
          </w:p>
        </w:tc>
        <w:tc>
          <w:tcPr>
            <w:tcW w:w="1620" w:type="dxa"/>
          </w:tcPr>
          <w:p w14:paraId="0CA49A8F" w14:textId="77777777" w:rsidR="0010205C" w:rsidRPr="003D4ABF" w:rsidRDefault="0010205C" w:rsidP="009E22BC">
            <w:pPr>
              <w:pStyle w:val="TAL"/>
            </w:pPr>
          </w:p>
        </w:tc>
      </w:tr>
      <w:tr w:rsidR="0010205C" w:rsidRPr="003D4ABF" w14:paraId="6F452F37" w14:textId="77777777" w:rsidTr="009E22BC">
        <w:tc>
          <w:tcPr>
            <w:tcW w:w="1741" w:type="dxa"/>
          </w:tcPr>
          <w:p w14:paraId="5F46FA8E" w14:textId="77777777" w:rsidR="0010205C" w:rsidRPr="003D4ABF" w:rsidRDefault="0010205C" w:rsidP="009E22BC">
            <w:pPr>
              <w:pStyle w:val="TAL"/>
              <w:keepNext w:val="0"/>
            </w:pPr>
            <w:r w:rsidRPr="003D4ABF">
              <w:t>Routing information change</w:t>
            </w:r>
          </w:p>
        </w:tc>
        <w:tc>
          <w:tcPr>
            <w:tcW w:w="2762" w:type="dxa"/>
          </w:tcPr>
          <w:p w14:paraId="4106FAD8" w14:textId="77777777" w:rsidR="0010205C" w:rsidRPr="003D4ABF" w:rsidRDefault="0010205C" w:rsidP="009E22B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3D20177" w14:textId="77777777" w:rsidR="0010205C" w:rsidRPr="003D4ABF" w:rsidRDefault="0010205C" w:rsidP="009E22BC">
            <w:pPr>
              <w:pStyle w:val="TAL"/>
              <w:keepNext w:val="0"/>
            </w:pPr>
            <w:r w:rsidRPr="003D4ABF">
              <w:t>Removed</w:t>
            </w:r>
          </w:p>
        </w:tc>
        <w:tc>
          <w:tcPr>
            <w:tcW w:w="1465" w:type="dxa"/>
          </w:tcPr>
          <w:p w14:paraId="6A8F19A1" w14:textId="77777777" w:rsidR="0010205C" w:rsidRPr="003D4ABF" w:rsidRDefault="0010205C" w:rsidP="009E22BC">
            <w:pPr>
              <w:pStyle w:val="TAL"/>
              <w:keepNext w:val="0"/>
            </w:pPr>
          </w:p>
        </w:tc>
        <w:tc>
          <w:tcPr>
            <w:tcW w:w="1620" w:type="dxa"/>
          </w:tcPr>
          <w:p w14:paraId="0ED728CE" w14:textId="77777777" w:rsidR="0010205C" w:rsidRPr="003D4ABF" w:rsidRDefault="0010205C" w:rsidP="009E22BC">
            <w:pPr>
              <w:pStyle w:val="TAL"/>
              <w:keepNext w:val="0"/>
            </w:pPr>
            <w:r w:rsidRPr="003D4ABF">
              <w:t>Not in 5GS yet.</w:t>
            </w:r>
          </w:p>
        </w:tc>
      </w:tr>
      <w:tr w:rsidR="0010205C" w:rsidRPr="003D4ABF" w14:paraId="14D7027D" w14:textId="77777777" w:rsidTr="009E22BC">
        <w:tc>
          <w:tcPr>
            <w:tcW w:w="1741" w:type="dxa"/>
          </w:tcPr>
          <w:p w14:paraId="4C313CA7" w14:textId="77777777" w:rsidR="0010205C" w:rsidRPr="003D4ABF" w:rsidRDefault="0010205C" w:rsidP="009E22BC">
            <w:pPr>
              <w:pStyle w:val="TAL"/>
              <w:keepNext w:val="0"/>
            </w:pPr>
            <w:r w:rsidRPr="003D4ABF">
              <w:t>Change in Access Type</w:t>
            </w:r>
          </w:p>
          <w:p w14:paraId="17F0AD42" w14:textId="77777777" w:rsidR="0010205C" w:rsidRDefault="0010205C" w:rsidP="009E22BC">
            <w:pPr>
              <w:pStyle w:val="TAL"/>
              <w:keepNext w:val="0"/>
            </w:pPr>
            <w:r w:rsidRPr="003D4ABF">
              <w:t>(NOTE 8)</w:t>
            </w:r>
          </w:p>
          <w:p w14:paraId="0733879C" w14:textId="77777777" w:rsidR="0010205C" w:rsidRPr="003D4ABF" w:rsidRDefault="0010205C" w:rsidP="009E22BC">
            <w:pPr>
              <w:pStyle w:val="TAL"/>
              <w:keepNext w:val="0"/>
            </w:pPr>
            <w:r>
              <w:t>(NOTE 11)</w:t>
            </w:r>
          </w:p>
        </w:tc>
        <w:tc>
          <w:tcPr>
            <w:tcW w:w="2762" w:type="dxa"/>
          </w:tcPr>
          <w:p w14:paraId="5EE61BD9" w14:textId="77777777" w:rsidR="0010205C" w:rsidRPr="003D4ABF" w:rsidRDefault="0010205C" w:rsidP="009E22BC">
            <w:pPr>
              <w:pStyle w:val="TAL"/>
              <w:keepNext w:val="0"/>
            </w:pPr>
            <w:r>
              <w:t>The Access Type or RAT Type or both Access Type and RAT Type of the PDU Session changed.</w:t>
            </w:r>
          </w:p>
        </w:tc>
        <w:tc>
          <w:tcPr>
            <w:tcW w:w="1559" w:type="dxa"/>
          </w:tcPr>
          <w:p w14:paraId="3CC74C2B" w14:textId="77777777" w:rsidR="0010205C" w:rsidRPr="003D4ABF" w:rsidRDefault="0010205C" w:rsidP="009E22BC">
            <w:pPr>
              <w:pStyle w:val="TAL"/>
              <w:keepNext w:val="0"/>
            </w:pPr>
            <w:r w:rsidRPr="003D4ABF">
              <w:t>None</w:t>
            </w:r>
          </w:p>
        </w:tc>
        <w:tc>
          <w:tcPr>
            <w:tcW w:w="1465" w:type="dxa"/>
          </w:tcPr>
          <w:p w14:paraId="44C1DC85" w14:textId="77777777" w:rsidR="0010205C" w:rsidRPr="003D4ABF" w:rsidRDefault="0010205C" w:rsidP="009E22BC">
            <w:pPr>
              <w:pStyle w:val="TAL"/>
              <w:keepNext w:val="0"/>
            </w:pPr>
            <w:r w:rsidRPr="003D4ABF">
              <w:t>PCF</w:t>
            </w:r>
          </w:p>
        </w:tc>
        <w:tc>
          <w:tcPr>
            <w:tcW w:w="1620" w:type="dxa"/>
          </w:tcPr>
          <w:p w14:paraId="5C35BE6B" w14:textId="77777777" w:rsidR="0010205C" w:rsidRPr="003D4ABF" w:rsidRDefault="0010205C" w:rsidP="009E22BC">
            <w:pPr>
              <w:pStyle w:val="TAL"/>
              <w:keepNext w:val="0"/>
            </w:pPr>
          </w:p>
        </w:tc>
      </w:tr>
      <w:tr w:rsidR="0010205C" w:rsidRPr="003D4ABF" w14:paraId="2453D727" w14:textId="77777777" w:rsidTr="009E22BC">
        <w:tc>
          <w:tcPr>
            <w:tcW w:w="1741" w:type="dxa"/>
          </w:tcPr>
          <w:p w14:paraId="1787334E" w14:textId="77777777" w:rsidR="0010205C" w:rsidRPr="003D4ABF" w:rsidRDefault="0010205C" w:rsidP="009E22BC">
            <w:pPr>
              <w:pStyle w:val="TAL"/>
              <w:keepNext w:val="0"/>
            </w:pPr>
            <w:r w:rsidRPr="003D4ABF">
              <w:t>EPS Fallback</w:t>
            </w:r>
          </w:p>
        </w:tc>
        <w:tc>
          <w:tcPr>
            <w:tcW w:w="2762" w:type="dxa"/>
          </w:tcPr>
          <w:p w14:paraId="38C7EC29" w14:textId="77777777" w:rsidR="0010205C" w:rsidRPr="003D4ABF" w:rsidRDefault="0010205C" w:rsidP="009E22BC">
            <w:pPr>
              <w:pStyle w:val="TAL"/>
              <w:keepNext w:val="0"/>
            </w:pPr>
            <w:r w:rsidRPr="003D4ABF">
              <w:t>EPS fallback is initiated</w:t>
            </w:r>
          </w:p>
        </w:tc>
        <w:tc>
          <w:tcPr>
            <w:tcW w:w="1559" w:type="dxa"/>
          </w:tcPr>
          <w:p w14:paraId="68BBBCE8" w14:textId="77777777" w:rsidR="0010205C" w:rsidRPr="003D4ABF" w:rsidRDefault="0010205C" w:rsidP="009E22BC">
            <w:pPr>
              <w:pStyle w:val="TAL"/>
              <w:keepNext w:val="0"/>
            </w:pPr>
            <w:r w:rsidRPr="003D4ABF">
              <w:t>Added</w:t>
            </w:r>
          </w:p>
        </w:tc>
        <w:tc>
          <w:tcPr>
            <w:tcW w:w="1465" w:type="dxa"/>
          </w:tcPr>
          <w:p w14:paraId="054AEC39" w14:textId="77777777" w:rsidR="0010205C" w:rsidRPr="003D4ABF" w:rsidRDefault="0010205C" w:rsidP="009E22BC">
            <w:pPr>
              <w:pStyle w:val="TAL"/>
              <w:keepNext w:val="0"/>
            </w:pPr>
            <w:r w:rsidRPr="003D4ABF">
              <w:t>PCF</w:t>
            </w:r>
          </w:p>
        </w:tc>
        <w:tc>
          <w:tcPr>
            <w:tcW w:w="1620" w:type="dxa"/>
          </w:tcPr>
          <w:p w14:paraId="2654F550" w14:textId="77777777" w:rsidR="0010205C" w:rsidRPr="003D4ABF" w:rsidRDefault="0010205C" w:rsidP="009E22BC">
            <w:pPr>
              <w:pStyle w:val="TAL"/>
              <w:keepNext w:val="0"/>
            </w:pPr>
          </w:p>
        </w:tc>
      </w:tr>
      <w:tr w:rsidR="0010205C" w:rsidRPr="003D4ABF" w14:paraId="47A24C42" w14:textId="77777777" w:rsidTr="009E22BC">
        <w:tc>
          <w:tcPr>
            <w:tcW w:w="1741" w:type="dxa"/>
          </w:tcPr>
          <w:p w14:paraId="3F71CBE2" w14:textId="77777777" w:rsidR="0010205C" w:rsidRPr="003D4ABF" w:rsidRDefault="0010205C" w:rsidP="009E22BC">
            <w:pPr>
              <w:pStyle w:val="TAL"/>
              <w:keepNext w:val="0"/>
            </w:pPr>
            <w:r w:rsidRPr="003D4ABF">
              <w:t>Loss/recovery of transmission resources</w:t>
            </w:r>
          </w:p>
        </w:tc>
        <w:tc>
          <w:tcPr>
            <w:tcW w:w="2762" w:type="dxa"/>
          </w:tcPr>
          <w:p w14:paraId="0BA77958" w14:textId="77777777" w:rsidR="0010205C" w:rsidRPr="003D4ABF" w:rsidRDefault="0010205C" w:rsidP="009E22BC">
            <w:pPr>
              <w:pStyle w:val="TAL"/>
              <w:keepNext w:val="0"/>
            </w:pPr>
            <w:r w:rsidRPr="003D4ABF">
              <w:t>The Access type transmission resources are no longer usable/again usable.</w:t>
            </w:r>
          </w:p>
        </w:tc>
        <w:tc>
          <w:tcPr>
            <w:tcW w:w="1559" w:type="dxa"/>
          </w:tcPr>
          <w:p w14:paraId="32E6C916" w14:textId="77777777" w:rsidR="0010205C" w:rsidRPr="003D4ABF" w:rsidRDefault="0010205C" w:rsidP="009E22BC">
            <w:pPr>
              <w:pStyle w:val="TAL"/>
              <w:keepNext w:val="0"/>
            </w:pPr>
            <w:r w:rsidRPr="003D4ABF">
              <w:t>Removed</w:t>
            </w:r>
          </w:p>
        </w:tc>
        <w:tc>
          <w:tcPr>
            <w:tcW w:w="1465" w:type="dxa"/>
          </w:tcPr>
          <w:p w14:paraId="5ABD1999" w14:textId="77777777" w:rsidR="0010205C" w:rsidRPr="003D4ABF" w:rsidRDefault="0010205C" w:rsidP="009E22BC">
            <w:pPr>
              <w:pStyle w:val="TAL"/>
              <w:keepNext w:val="0"/>
            </w:pPr>
          </w:p>
        </w:tc>
        <w:tc>
          <w:tcPr>
            <w:tcW w:w="1620" w:type="dxa"/>
          </w:tcPr>
          <w:p w14:paraId="238BDCCC" w14:textId="77777777" w:rsidR="0010205C" w:rsidRPr="003D4ABF" w:rsidRDefault="0010205C" w:rsidP="009E22BC">
            <w:pPr>
              <w:pStyle w:val="TAL"/>
              <w:keepNext w:val="0"/>
            </w:pPr>
            <w:r w:rsidRPr="003D4ABF">
              <w:t>Not in 5GS yet.</w:t>
            </w:r>
          </w:p>
        </w:tc>
      </w:tr>
      <w:tr w:rsidR="0010205C" w:rsidRPr="003D4ABF" w14:paraId="689E6B39" w14:textId="77777777" w:rsidTr="009E22BC">
        <w:tc>
          <w:tcPr>
            <w:tcW w:w="1741" w:type="dxa"/>
          </w:tcPr>
          <w:p w14:paraId="38546B20" w14:textId="77777777" w:rsidR="0010205C" w:rsidRPr="003D4ABF" w:rsidRDefault="0010205C" w:rsidP="009E22BC">
            <w:pPr>
              <w:pStyle w:val="TAL"/>
              <w:keepNext w:val="0"/>
            </w:pPr>
            <w:r w:rsidRPr="003D4ABF">
              <w:t>Location change (serving cell)</w:t>
            </w:r>
          </w:p>
          <w:p w14:paraId="199E7ABA" w14:textId="77777777" w:rsidR="0010205C" w:rsidRPr="003D4ABF" w:rsidRDefault="0010205C" w:rsidP="009E22BC">
            <w:pPr>
              <w:pStyle w:val="TAL"/>
              <w:keepNext w:val="0"/>
            </w:pPr>
            <w:r w:rsidRPr="003D4ABF">
              <w:t xml:space="preserve">(NOTE 6) </w:t>
            </w:r>
          </w:p>
        </w:tc>
        <w:tc>
          <w:tcPr>
            <w:tcW w:w="2762" w:type="dxa"/>
          </w:tcPr>
          <w:p w14:paraId="6FD6EBB6" w14:textId="77777777" w:rsidR="0010205C" w:rsidRPr="003D4ABF" w:rsidRDefault="0010205C" w:rsidP="009E22BC">
            <w:pPr>
              <w:pStyle w:val="TAL"/>
              <w:keepNext w:val="0"/>
            </w:pPr>
            <w:r w:rsidRPr="003D4ABF">
              <w:t>The serving cell of the UE has changed.</w:t>
            </w:r>
          </w:p>
        </w:tc>
        <w:tc>
          <w:tcPr>
            <w:tcW w:w="1559" w:type="dxa"/>
          </w:tcPr>
          <w:p w14:paraId="231DA386" w14:textId="77777777" w:rsidR="0010205C" w:rsidRPr="003D4ABF" w:rsidRDefault="0010205C" w:rsidP="009E22BC">
            <w:pPr>
              <w:pStyle w:val="TAL"/>
              <w:keepNext w:val="0"/>
            </w:pPr>
            <w:r w:rsidRPr="003D4ABF">
              <w:t>None</w:t>
            </w:r>
          </w:p>
        </w:tc>
        <w:tc>
          <w:tcPr>
            <w:tcW w:w="1465" w:type="dxa"/>
          </w:tcPr>
          <w:p w14:paraId="43170FA4" w14:textId="77777777" w:rsidR="0010205C" w:rsidRPr="003D4ABF" w:rsidRDefault="0010205C" w:rsidP="009E22BC">
            <w:pPr>
              <w:pStyle w:val="TAL"/>
              <w:keepNext w:val="0"/>
            </w:pPr>
            <w:r w:rsidRPr="003D4ABF">
              <w:t>PCF</w:t>
            </w:r>
          </w:p>
        </w:tc>
        <w:tc>
          <w:tcPr>
            <w:tcW w:w="1620" w:type="dxa"/>
          </w:tcPr>
          <w:p w14:paraId="66BFD6C0" w14:textId="77777777" w:rsidR="0010205C" w:rsidRPr="003D4ABF" w:rsidRDefault="0010205C" w:rsidP="009E22BC">
            <w:pPr>
              <w:pStyle w:val="TAL"/>
              <w:keepNext w:val="0"/>
            </w:pPr>
          </w:p>
        </w:tc>
      </w:tr>
      <w:tr w:rsidR="0010205C" w:rsidRPr="003D4ABF" w14:paraId="257463E0" w14:textId="77777777" w:rsidTr="009E22BC">
        <w:tc>
          <w:tcPr>
            <w:tcW w:w="1741" w:type="dxa"/>
          </w:tcPr>
          <w:p w14:paraId="208463FE" w14:textId="77777777" w:rsidR="0010205C" w:rsidRPr="003D4ABF" w:rsidRDefault="0010205C" w:rsidP="009E22BC">
            <w:pPr>
              <w:pStyle w:val="TAL"/>
              <w:keepNext w:val="0"/>
            </w:pPr>
            <w:r w:rsidRPr="003D4ABF">
              <w:t>Location change (serving area)</w:t>
            </w:r>
          </w:p>
          <w:p w14:paraId="11FCCB89" w14:textId="77777777" w:rsidR="0010205C" w:rsidRPr="003D4ABF" w:rsidRDefault="0010205C" w:rsidP="009E22BC">
            <w:pPr>
              <w:pStyle w:val="TAL"/>
              <w:keepNext w:val="0"/>
            </w:pPr>
            <w:r w:rsidRPr="003D4ABF">
              <w:t>(NOTE 2)</w:t>
            </w:r>
          </w:p>
        </w:tc>
        <w:tc>
          <w:tcPr>
            <w:tcW w:w="2762" w:type="dxa"/>
          </w:tcPr>
          <w:p w14:paraId="2A190C74" w14:textId="77777777" w:rsidR="0010205C" w:rsidRPr="003D4ABF" w:rsidRDefault="0010205C" w:rsidP="009E22BC">
            <w:pPr>
              <w:pStyle w:val="TAL"/>
              <w:keepNext w:val="0"/>
            </w:pPr>
            <w:r w:rsidRPr="003D4ABF">
              <w:t>The serving area of the UE has changed.</w:t>
            </w:r>
          </w:p>
        </w:tc>
        <w:tc>
          <w:tcPr>
            <w:tcW w:w="1559" w:type="dxa"/>
          </w:tcPr>
          <w:p w14:paraId="1DFF9523" w14:textId="77777777" w:rsidR="0010205C" w:rsidRPr="003D4ABF" w:rsidRDefault="0010205C" w:rsidP="009E22BC">
            <w:pPr>
              <w:pStyle w:val="TAL"/>
              <w:keepNext w:val="0"/>
            </w:pPr>
            <w:r w:rsidRPr="003D4ABF">
              <w:t>None</w:t>
            </w:r>
          </w:p>
        </w:tc>
        <w:tc>
          <w:tcPr>
            <w:tcW w:w="1465" w:type="dxa"/>
          </w:tcPr>
          <w:p w14:paraId="71090EC4" w14:textId="77777777" w:rsidR="0010205C" w:rsidRPr="003D4ABF" w:rsidRDefault="0010205C" w:rsidP="009E22BC">
            <w:pPr>
              <w:pStyle w:val="TAL"/>
              <w:keepNext w:val="0"/>
            </w:pPr>
            <w:r w:rsidRPr="003D4ABF">
              <w:t>PCF</w:t>
            </w:r>
          </w:p>
        </w:tc>
        <w:tc>
          <w:tcPr>
            <w:tcW w:w="1620" w:type="dxa"/>
          </w:tcPr>
          <w:p w14:paraId="0388781B" w14:textId="77777777" w:rsidR="0010205C" w:rsidRPr="003D4ABF" w:rsidRDefault="0010205C" w:rsidP="009E22BC">
            <w:pPr>
              <w:pStyle w:val="TAL"/>
              <w:keepNext w:val="0"/>
            </w:pPr>
          </w:p>
        </w:tc>
      </w:tr>
      <w:tr w:rsidR="0010205C" w:rsidRPr="003D4ABF" w14:paraId="1A995247" w14:textId="77777777" w:rsidTr="009E22BC">
        <w:tc>
          <w:tcPr>
            <w:tcW w:w="1741" w:type="dxa"/>
          </w:tcPr>
          <w:p w14:paraId="7D284776" w14:textId="77777777" w:rsidR="0010205C" w:rsidRPr="003D4ABF" w:rsidRDefault="0010205C" w:rsidP="009E22BC">
            <w:pPr>
              <w:pStyle w:val="TAL"/>
              <w:keepNext w:val="0"/>
            </w:pPr>
            <w:r w:rsidRPr="003D4ABF">
              <w:t>Location change</w:t>
            </w:r>
          </w:p>
          <w:p w14:paraId="0D4A77D3" w14:textId="77777777" w:rsidR="0010205C" w:rsidRPr="003D4ABF" w:rsidRDefault="0010205C" w:rsidP="009E22BC">
            <w:pPr>
              <w:pStyle w:val="TAL"/>
              <w:keepNext w:val="0"/>
            </w:pPr>
            <w:r w:rsidRPr="003D4ABF">
              <w:t>(</w:t>
            </w:r>
            <w:proofErr w:type="gramStart"/>
            <w:r w:rsidRPr="003D4ABF">
              <w:t>serving</w:t>
            </w:r>
            <w:proofErr w:type="gramEnd"/>
            <w:r w:rsidRPr="003D4ABF">
              <w:t xml:space="preserve"> CN node)</w:t>
            </w:r>
          </w:p>
          <w:p w14:paraId="7CE39A2A" w14:textId="77777777" w:rsidR="0010205C" w:rsidRPr="003D4ABF" w:rsidRDefault="0010205C" w:rsidP="009E22BC">
            <w:pPr>
              <w:pStyle w:val="TAL"/>
              <w:keepNext w:val="0"/>
            </w:pPr>
            <w:r w:rsidRPr="003D4ABF">
              <w:t>(NOTE 3)</w:t>
            </w:r>
          </w:p>
        </w:tc>
        <w:tc>
          <w:tcPr>
            <w:tcW w:w="2762" w:type="dxa"/>
          </w:tcPr>
          <w:p w14:paraId="429E2628" w14:textId="77777777" w:rsidR="0010205C" w:rsidRPr="003D4ABF" w:rsidRDefault="0010205C" w:rsidP="009E22BC">
            <w:pPr>
              <w:pStyle w:val="TAL"/>
              <w:keepNext w:val="0"/>
            </w:pPr>
            <w:r w:rsidRPr="003D4ABF">
              <w:t>The serving core network node of the UE has changed.</w:t>
            </w:r>
          </w:p>
        </w:tc>
        <w:tc>
          <w:tcPr>
            <w:tcW w:w="1559" w:type="dxa"/>
          </w:tcPr>
          <w:p w14:paraId="482AB1C2" w14:textId="77777777" w:rsidR="0010205C" w:rsidRPr="003D4ABF" w:rsidRDefault="0010205C" w:rsidP="009E22BC">
            <w:pPr>
              <w:pStyle w:val="TAL"/>
              <w:keepNext w:val="0"/>
            </w:pPr>
            <w:r w:rsidRPr="003D4ABF">
              <w:t>None</w:t>
            </w:r>
          </w:p>
        </w:tc>
        <w:tc>
          <w:tcPr>
            <w:tcW w:w="1465" w:type="dxa"/>
          </w:tcPr>
          <w:p w14:paraId="28F24887" w14:textId="77777777" w:rsidR="0010205C" w:rsidRPr="003D4ABF" w:rsidRDefault="0010205C" w:rsidP="009E22BC">
            <w:pPr>
              <w:pStyle w:val="TAL"/>
              <w:keepNext w:val="0"/>
            </w:pPr>
            <w:r w:rsidRPr="003D4ABF">
              <w:t>PCF</w:t>
            </w:r>
          </w:p>
        </w:tc>
        <w:tc>
          <w:tcPr>
            <w:tcW w:w="1620" w:type="dxa"/>
          </w:tcPr>
          <w:p w14:paraId="71D52FD7" w14:textId="77777777" w:rsidR="0010205C" w:rsidRPr="003D4ABF" w:rsidRDefault="0010205C" w:rsidP="009E22BC">
            <w:pPr>
              <w:pStyle w:val="TAL"/>
              <w:keepNext w:val="0"/>
            </w:pPr>
          </w:p>
        </w:tc>
      </w:tr>
      <w:tr w:rsidR="0010205C" w:rsidRPr="003D4ABF" w14:paraId="1C906154" w14:textId="77777777" w:rsidTr="009E22BC">
        <w:tc>
          <w:tcPr>
            <w:tcW w:w="1741" w:type="dxa"/>
          </w:tcPr>
          <w:p w14:paraId="06F63B59" w14:textId="77777777" w:rsidR="0010205C" w:rsidRPr="003D4ABF" w:rsidRDefault="0010205C" w:rsidP="009E22BC">
            <w:pPr>
              <w:pStyle w:val="TAL"/>
              <w:keepNext w:val="0"/>
            </w:pPr>
            <w:r w:rsidRPr="003D4ABF">
              <w:lastRenderedPageBreak/>
              <w:t>Change of UE presence in Presence Reporting Area (see NOTE 1)</w:t>
            </w:r>
          </w:p>
        </w:tc>
        <w:tc>
          <w:tcPr>
            <w:tcW w:w="2762" w:type="dxa"/>
          </w:tcPr>
          <w:p w14:paraId="2F4F78BC" w14:textId="77777777" w:rsidR="0010205C" w:rsidRPr="003D4ABF" w:rsidRDefault="0010205C" w:rsidP="009E22BC">
            <w:pPr>
              <w:pStyle w:val="TAL"/>
              <w:keepNext w:val="0"/>
            </w:pPr>
            <w:r w:rsidRPr="003D4ABF">
              <w:t>The UE is entering/leaving a Presence Reporting Area.</w:t>
            </w:r>
          </w:p>
        </w:tc>
        <w:tc>
          <w:tcPr>
            <w:tcW w:w="1559" w:type="dxa"/>
          </w:tcPr>
          <w:p w14:paraId="16D78F01" w14:textId="77777777" w:rsidR="0010205C" w:rsidRPr="003D4ABF" w:rsidRDefault="0010205C" w:rsidP="009E22BC">
            <w:pPr>
              <w:pStyle w:val="TAL"/>
              <w:keepNext w:val="0"/>
            </w:pPr>
            <w:r w:rsidRPr="003D4ABF">
              <w:t>None</w:t>
            </w:r>
          </w:p>
        </w:tc>
        <w:tc>
          <w:tcPr>
            <w:tcW w:w="1465" w:type="dxa"/>
          </w:tcPr>
          <w:p w14:paraId="6695D082" w14:textId="77777777" w:rsidR="0010205C" w:rsidRPr="003D4ABF" w:rsidRDefault="0010205C" w:rsidP="009E22BC">
            <w:pPr>
              <w:pStyle w:val="TAL"/>
              <w:keepNext w:val="0"/>
            </w:pPr>
            <w:r w:rsidRPr="003D4ABF">
              <w:t>PCF</w:t>
            </w:r>
          </w:p>
        </w:tc>
        <w:tc>
          <w:tcPr>
            <w:tcW w:w="1620" w:type="dxa"/>
          </w:tcPr>
          <w:p w14:paraId="1C6CFF71" w14:textId="77777777" w:rsidR="0010205C" w:rsidRPr="003D4ABF" w:rsidRDefault="0010205C" w:rsidP="009E22BC">
            <w:pPr>
              <w:pStyle w:val="TAL"/>
              <w:keepNext w:val="0"/>
            </w:pPr>
            <w:r w:rsidRPr="003D4ABF">
              <w:t>Only applicable to PCF</w:t>
            </w:r>
          </w:p>
        </w:tc>
      </w:tr>
      <w:tr w:rsidR="0010205C" w:rsidRPr="003D4ABF" w14:paraId="409CFBBC" w14:textId="77777777" w:rsidTr="009E22BC">
        <w:tc>
          <w:tcPr>
            <w:tcW w:w="1741" w:type="dxa"/>
          </w:tcPr>
          <w:p w14:paraId="69F28DBC" w14:textId="77777777" w:rsidR="0010205C" w:rsidRPr="003D4ABF" w:rsidRDefault="0010205C" w:rsidP="009E22BC">
            <w:pPr>
              <w:pStyle w:val="TAL"/>
              <w:keepNext w:val="0"/>
            </w:pPr>
            <w:r w:rsidRPr="003D4ABF">
              <w:t>Out of credit</w:t>
            </w:r>
          </w:p>
        </w:tc>
        <w:tc>
          <w:tcPr>
            <w:tcW w:w="2762" w:type="dxa"/>
          </w:tcPr>
          <w:p w14:paraId="1934444F" w14:textId="77777777" w:rsidR="0010205C" w:rsidRPr="003D4ABF" w:rsidRDefault="0010205C" w:rsidP="009E22BC">
            <w:pPr>
              <w:pStyle w:val="TAL"/>
              <w:keepNext w:val="0"/>
            </w:pPr>
            <w:r w:rsidRPr="003D4ABF">
              <w:t>Credit is no longer available.</w:t>
            </w:r>
          </w:p>
        </w:tc>
        <w:tc>
          <w:tcPr>
            <w:tcW w:w="1559" w:type="dxa"/>
          </w:tcPr>
          <w:p w14:paraId="052D4A78" w14:textId="77777777" w:rsidR="0010205C" w:rsidRPr="003D4ABF" w:rsidRDefault="0010205C" w:rsidP="009E22BC">
            <w:pPr>
              <w:pStyle w:val="TAL"/>
              <w:keepNext w:val="0"/>
            </w:pPr>
            <w:r w:rsidRPr="003D4ABF">
              <w:t>None</w:t>
            </w:r>
          </w:p>
        </w:tc>
        <w:tc>
          <w:tcPr>
            <w:tcW w:w="1465" w:type="dxa"/>
          </w:tcPr>
          <w:p w14:paraId="358E80D0" w14:textId="77777777" w:rsidR="0010205C" w:rsidRPr="003D4ABF" w:rsidRDefault="0010205C" w:rsidP="009E22BC">
            <w:pPr>
              <w:pStyle w:val="TAL"/>
              <w:keepNext w:val="0"/>
            </w:pPr>
            <w:r w:rsidRPr="003D4ABF">
              <w:t>PCF</w:t>
            </w:r>
          </w:p>
        </w:tc>
        <w:tc>
          <w:tcPr>
            <w:tcW w:w="1620" w:type="dxa"/>
          </w:tcPr>
          <w:p w14:paraId="36F06D47" w14:textId="77777777" w:rsidR="0010205C" w:rsidRPr="003D4ABF" w:rsidRDefault="0010205C" w:rsidP="009E22BC">
            <w:pPr>
              <w:pStyle w:val="TAL"/>
              <w:keepNext w:val="0"/>
            </w:pPr>
          </w:p>
        </w:tc>
      </w:tr>
      <w:tr w:rsidR="0010205C" w:rsidRPr="003D4ABF" w14:paraId="4BE7B060" w14:textId="77777777" w:rsidTr="009E22BC">
        <w:tc>
          <w:tcPr>
            <w:tcW w:w="1741" w:type="dxa"/>
          </w:tcPr>
          <w:p w14:paraId="617224F3" w14:textId="77777777" w:rsidR="0010205C" w:rsidRPr="003D4ABF" w:rsidRDefault="0010205C" w:rsidP="009E22BC">
            <w:pPr>
              <w:pStyle w:val="TAL"/>
              <w:keepNext w:val="0"/>
            </w:pPr>
            <w:r w:rsidRPr="003D4ABF">
              <w:t>Reallocation of credit</w:t>
            </w:r>
          </w:p>
        </w:tc>
        <w:tc>
          <w:tcPr>
            <w:tcW w:w="2762" w:type="dxa"/>
          </w:tcPr>
          <w:p w14:paraId="73006D51" w14:textId="77777777" w:rsidR="0010205C" w:rsidRPr="003D4ABF" w:rsidRDefault="0010205C" w:rsidP="009E22BC">
            <w:pPr>
              <w:pStyle w:val="TAL"/>
              <w:keepNext w:val="0"/>
            </w:pPr>
            <w:r w:rsidRPr="003D4ABF">
              <w:t>Credit has been reallocated after the former Out of credit indication.</w:t>
            </w:r>
          </w:p>
        </w:tc>
        <w:tc>
          <w:tcPr>
            <w:tcW w:w="1559" w:type="dxa"/>
          </w:tcPr>
          <w:p w14:paraId="726EC3F8" w14:textId="77777777" w:rsidR="0010205C" w:rsidRPr="003D4ABF" w:rsidRDefault="0010205C" w:rsidP="009E22BC">
            <w:pPr>
              <w:pStyle w:val="TAL"/>
              <w:keepNext w:val="0"/>
            </w:pPr>
            <w:r w:rsidRPr="003D4ABF">
              <w:t>Added</w:t>
            </w:r>
          </w:p>
        </w:tc>
        <w:tc>
          <w:tcPr>
            <w:tcW w:w="1465" w:type="dxa"/>
          </w:tcPr>
          <w:p w14:paraId="1E60F190" w14:textId="77777777" w:rsidR="0010205C" w:rsidRPr="003D4ABF" w:rsidRDefault="0010205C" w:rsidP="009E22BC">
            <w:pPr>
              <w:pStyle w:val="TAL"/>
              <w:keepNext w:val="0"/>
            </w:pPr>
            <w:r w:rsidRPr="003D4ABF">
              <w:t>PCF</w:t>
            </w:r>
          </w:p>
        </w:tc>
        <w:tc>
          <w:tcPr>
            <w:tcW w:w="1620" w:type="dxa"/>
          </w:tcPr>
          <w:p w14:paraId="081FED85" w14:textId="77777777" w:rsidR="0010205C" w:rsidRPr="003D4ABF" w:rsidRDefault="0010205C" w:rsidP="009E22BC">
            <w:pPr>
              <w:pStyle w:val="TAL"/>
              <w:keepNext w:val="0"/>
            </w:pPr>
          </w:p>
        </w:tc>
      </w:tr>
      <w:tr w:rsidR="0010205C" w:rsidRPr="003D4ABF" w14:paraId="46B24A7E" w14:textId="77777777" w:rsidTr="009E22BC">
        <w:tc>
          <w:tcPr>
            <w:tcW w:w="1741" w:type="dxa"/>
          </w:tcPr>
          <w:p w14:paraId="12664166" w14:textId="77777777" w:rsidR="0010205C" w:rsidRPr="003D4ABF" w:rsidRDefault="0010205C" w:rsidP="009E22BC">
            <w:pPr>
              <w:pStyle w:val="TAL"/>
              <w:keepNext w:val="0"/>
            </w:pPr>
            <w:r w:rsidRPr="003D4ABF">
              <w:t>Enforced PCC rule request</w:t>
            </w:r>
          </w:p>
        </w:tc>
        <w:tc>
          <w:tcPr>
            <w:tcW w:w="2762" w:type="dxa"/>
          </w:tcPr>
          <w:p w14:paraId="77E79675" w14:textId="77777777" w:rsidR="0010205C" w:rsidRPr="003D4ABF" w:rsidRDefault="0010205C" w:rsidP="009E22BC">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0A83ED62" w14:textId="77777777" w:rsidR="0010205C" w:rsidRPr="003D4ABF" w:rsidRDefault="0010205C" w:rsidP="009E22BC">
            <w:pPr>
              <w:pStyle w:val="TAL"/>
              <w:keepNext w:val="0"/>
            </w:pPr>
            <w:r w:rsidRPr="003D4ABF">
              <w:t>None</w:t>
            </w:r>
          </w:p>
        </w:tc>
        <w:tc>
          <w:tcPr>
            <w:tcW w:w="1465" w:type="dxa"/>
          </w:tcPr>
          <w:p w14:paraId="02368B38" w14:textId="77777777" w:rsidR="0010205C" w:rsidRPr="003D4ABF" w:rsidRDefault="0010205C" w:rsidP="009E22BC">
            <w:pPr>
              <w:pStyle w:val="TAL"/>
              <w:keepNext w:val="0"/>
            </w:pPr>
            <w:r w:rsidRPr="003D4ABF">
              <w:t>PCF</w:t>
            </w:r>
          </w:p>
        </w:tc>
        <w:tc>
          <w:tcPr>
            <w:tcW w:w="1620" w:type="dxa"/>
          </w:tcPr>
          <w:p w14:paraId="018782D1" w14:textId="77777777" w:rsidR="0010205C" w:rsidRPr="003D4ABF" w:rsidRDefault="0010205C" w:rsidP="009E22BC">
            <w:pPr>
              <w:pStyle w:val="TAL"/>
              <w:keepNext w:val="0"/>
            </w:pPr>
          </w:p>
        </w:tc>
      </w:tr>
      <w:tr w:rsidR="0010205C" w:rsidRPr="003D4ABF" w14:paraId="09FDF86D" w14:textId="77777777" w:rsidTr="009E22BC">
        <w:tc>
          <w:tcPr>
            <w:tcW w:w="1741" w:type="dxa"/>
          </w:tcPr>
          <w:p w14:paraId="40E0A7F2" w14:textId="77777777" w:rsidR="0010205C" w:rsidRPr="003D4ABF" w:rsidRDefault="0010205C" w:rsidP="009E22BC">
            <w:pPr>
              <w:pStyle w:val="TAL"/>
              <w:keepNext w:val="0"/>
            </w:pPr>
            <w:r w:rsidRPr="003D4ABF">
              <w:t>Enforced ADC rule request</w:t>
            </w:r>
          </w:p>
        </w:tc>
        <w:tc>
          <w:tcPr>
            <w:tcW w:w="2762" w:type="dxa"/>
          </w:tcPr>
          <w:p w14:paraId="0597D665" w14:textId="77777777" w:rsidR="0010205C" w:rsidRPr="003D4ABF" w:rsidRDefault="0010205C" w:rsidP="009E22BC">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2D088E40" w14:textId="77777777" w:rsidR="0010205C" w:rsidRPr="003D4ABF" w:rsidRDefault="0010205C" w:rsidP="009E22BC">
            <w:pPr>
              <w:pStyle w:val="TAL"/>
              <w:keepNext w:val="0"/>
            </w:pPr>
            <w:r w:rsidRPr="003D4ABF">
              <w:t>Removed</w:t>
            </w:r>
          </w:p>
        </w:tc>
        <w:tc>
          <w:tcPr>
            <w:tcW w:w="1465" w:type="dxa"/>
          </w:tcPr>
          <w:p w14:paraId="3C45F183" w14:textId="77777777" w:rsidR="0010205C" w:rsidRPr="003D4ABF" w:rsidRDefault="0010205C" w:rsidP="009E22BC">
            <w:pPr>
              <w:pStyle w:val="TAL"/>
              <w:keepNext w:val="0"/>
            </w:pPr>
          </w:p>
        </w:tc>
        <w:tc>
          <w:tcPr>
            <w:tcW w:w="1620" w:type="dxa"/>
          </w:tcPr>
          <w:p w14:paraId="624EF445" w14:textId="77777777" w:rsidR="0010205C" w:rsidRPr="003D4ABF" w:rsidRDefault="0010205C" w:rsidP="009E22BC">
            <w:pPr>
              <w:pStyle w:val="TAL"/>
              <w:keepNext w:val="0"/>
            </w:pPr>
            <w:r w:rsidRPr="003D4ABF">
              <w:t>ADC Rules are not applicable.</w:t>
            </w:r>
          </w:p>
        </w:tc>
      </w:tr>
      <w:tr w:rsidR="0010205C" w:rsidRPr="003D4ABF" w14:paraId="46D96C52" w14:textId="77777777" w:rsidTr="009E22BC">
        <w:tc>
          <w:tcPr>
            <w:tcW w:w="1741" w:type="dxa"/>
          </w:tcPr>
          <w:p w14:paraId="6F301CA6" w14:textId="77777777" w:rsidR="0010205C" w:rsidRPr="003D4ABF" w:rsidRDefault="0010205C" w:rsidP="009E22BC">
            <w:pPr>
              <w:pStyle w:val="TAL"/>
              <w:keepNext w:val="0"/>
            </w:pPr>
            <w:r w:rsidRPr="003D4ABF">
              <w:t xml:space="preserve">UE IP address change </w:t>
            </w:r>
          </w:p>
        </w:tc>
        <w:tc>
          <w:tcPr>
            <w:tcW w:w="2762" w:type="dxa"/>
          </w:tcPr>
          <w:p w14:paraId="23C80F35" w14:textId="77777777" w:rsidR="0010205C" w:rsidRPr="003D4ABF" w:rsidRDefault="0010205C" w:rsidP="009E22BC">
            <w:pPr>
              <w:pStyle w:val="TAL"/>
              <w:keepNext w:val="0"/>
            </w:pPr>
            <w:r w:rsidRPr="003D4ABF">
              <w:t>A UE IP address has been allocated/released.</w:t>
            </w:r>
          </w:p>
        </w:tc>
        <w:tc>
          <w:tcPr>
            <w:tcW w:w="1559" w:type="dxa"/>
          </w:tcPr>
          <w:p w14:paraId="4CFC2451" w14:textId="77777777" w:rsidR="0010205C" w:rsidRPr="003D4ABF" w:rsidRDefault="0010205C" w:rsidP="009E22BC">
            <w:pPr>
              <w:pStyle w:val="TAL"/>
              <w:keepNext w:val="0"/>
            </w:pPr>
            <w:r w:rsidRPr="003D4ABF">
              <w:t>None</w:t>
            </w:r>
          </w:p>
        </w:tc>
        <w:tc>
          <w:tcPr>
            <w:tcW w:w="1465" w:type="dxa"/>
          </w:tcPr>
          <w:p w14:paraId="000A1CE2" w14:textId="77777777" w:rsidR="0010205C" w:rsidRPr="003D4ABF" w:rsidRDefault="0010205C" w:rsidP="009E22BC">
            <w:pPr>
              <w:pStyle w:val="TAL"/>
              <w:keepNext w:val="0"/>
            </w:pPr>
            <w:r w:rsidRPr="003D4ABF">
              <w:t>SMF always reports allocated or released UE IP addresses</w:t>
            </w:r>
          </w:p>
        </w:tc>
        <w:tc>
          <w:tcPr>
            <w:tcW w:w="1620" w:type="dxa"/>
          </w:tcPr>
          <w:p w14:paraId="1F02BB55" w14:textId="77777777" w:rsidR="0010205C" w:rsidRPr="003D4ABF" w:rsidRDefault="0010205C" w:rsidP="009E22BC">
            <w:pPr>
              <w:pStyle w:val="TAL"/>
              <w:keepNext w:val="0"/>
            </w:pPr>
          </w:p>
        </w:tc>
      </w:tr>
      <w:tr w:rsidR="0010205C" w:rsidRPr="003D4ABF" w14:paraId="6887B3D3" w14:textId="77777777" w:rsidTr="009E22BC">
        <w:tc>
          <w:tcPr>
            <w:tcW w:w="1741" w:type="dxa"/>
          </w:tcPr>
          <w:p w14:paraId="1E1D4EFF" w14:textId="77777777" w:rsidR="0010205C" w:rsidRPr="003D4ABF" w:rsidRDefault="0010205C" w:rsidP="009E22BC">
            <w:pPr>
              <w:pStyle w:val="TAL"/>
              <w:keepNext w:val="0"/>
            </w:pPr>
            <w:r w:rsidRPr="003D4ABF">
              <w:t>UE MAC address change</w:t>
            </w:r>
          </w:p>
        </w:tc>
        <w:tc>
          <w:tcPr>
            <w:tcW w:w="2762" w:type="dxa"/>
          </w:tcPr>
          <w:p w14:paraId="656C51DE" w14:textId="77777777" w:rsidR="0010205C" w:rsidRPr="003D4ABF" w:rsidRDefault="0010205C" w:rsidP="009E22BC">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078DAB8F" w14:textId="77777777" w:rsidR="0010205C" w:rsidRPr="003D4ABF" w:rsidRDefault="0010205C" w:rsidP="009E22BC">
            <w:pPr>
              <w:pStyle w:val="TAL"/>
              <w:keepNext w:val="0"/>
            </w:pPr>
            <w:r w:rsidRPr="003D4ABF">
              <w:t>New</w:t>
            </w:r>
          </w:p>
        </w:tc>
        <w:tc>
          <w:tcPr>
            <w:tcW w:w="1465" w:type="dxa"/>
          </w:tcPr>
          <w:p w14:paraId="60FB54BB" w14:textId="77777777" w:rsidR="0010205C" w:rsidRPr="003D4ABF" w:rsidRDefault="0010205C" w:rsidP="009E22BC">
            <w:pPr>
              <w:pStyle w:val="TAL"/>
              <w:keepNext w:val="0"/>
            </w:pPr>
            <w:r w:rsidRPr="003D4ABF">
              <w:t>PCF</w:t>
            </w:r>
          </w:p>
        </w:tc>
        <w:tc>
          <w:tcPr>
            <w:tcW w:w="1620" w:type="dxa"/>
          </w:tcPr>
          <w:p w14:paraId="24EE6439" w14:textId="77777777" w:rsidR="0010205C" w:rsidRPr="003D4ABF" w:rsidRDefault="0010205C" w:rsidP="009E22BC">
            <w:pPr>
              <w:pStyle w:val="TAL"/>
              <w:keepNext w:val="0"/>
            </w:pPr>
          </w:p>
        </w:tc>
      </w:tr>
      <w:tr w:rsidR="0010205C" w:rsidRPr="003D4ABF" w14:paraId="4DA68430" w14:textId="77777777" w:rsidTr="009E22BC">
        <w:tc>
          <w:tcPr>
            <w:tcW w:w="1741" w:type="dxa"/>
          </w:tcPr>
          <w:p w14:paraId="390A8CAE" w14:textId="77777777" w:rsidR="0010205C" w:rsidRPr="003D4ABF" w:rsidRDefault="0010205C" w:rsidP="009E22BC">
            <w:pPr>
              <w:pStyle w:val="TAL"/>
              <w:keepNext w:val="0"/>
            </w:pPr>
            <w:r w:rsidRPr="003D4ABF">
              <w:t>Access Network Charging Correlation Information</w:t>
            </w:r>
          </w:p>
        </w:tc>
        <w:tc>
          <w:tcPr>
            <w:tcW w:w="2762" w:type="dxa"/>
          </w:tcPr>
          <w:p w14:paraId="64C3BFAF" w14:textId="77777777" w:rsidR="0010205C" w:rsidRPr="003D4ABF" w:rsidRDefault="0010205C" w:rsidP="009E22BC">
            <w:pPr>
              <w:pStyle w:val="TAL"/>
              <w:keepNext w:val="0"/>
            </w:pPr>
            <w:r w:rsidRPr="003D4ABF">
              <w:t>Access Network Charging Correlation Information has been assigned.</w:t>
            </w:r>
          </w:p>
        </w:tc>
        <w:tc>
          <w:tcPr>
            <w:tcW w:w="1559" w:type="dxa"/>
          </w:tcPr>
          <w:p w14:paraId="449D798F" w14:textId="77777777" w:rsidR="0010205C" w:rsidRPr="003D4ABF" w:rsidRDefault="0010205C" w:rsidP="009E22BC">
            <w:pPr>
              <w:pStyle w:val="TAL"/>
              <w:keepNext w:val="0"/>
            </w:pPr>
            <w:r w:rsidRPr="003D4ABF">
              <w:t>None</w:t>
            </w:r>
          </w:p>
        </w:tc>
        <w:tc>
          <w:tcPr>
            <w:tcW w:w="1465" w:type="dxa"/>
          </w:tcPr>
          <w:p w14:paraId="684D4CBF" w14:textId="77777777" w:rsidR="0010205C" w:rsidRPr="003D4ABF" w:rsidRDefault="0010205C" w:rsidP="009E22BC">
            <w:pPr>
              <w:pStyle w:val="TAL"/>
              <w:keepNext w:val="0"/>
            </w:pPr>
            <w:r w:rsidRPr="003D4ABF">
              <w:t>PCF</w:t>
            </w:r>
          </w:p>
        </w:tc>
        <w:tc>
          <w:tcPr>
            <w:tcW w:w="1620" w:type="dxa"/>
          </w:tcPr>
          <w:p w14:paraId="78862781" w14:textId="77777777" w:rsidR="0010205C" w:rsidRPr="003D4ABF" w:rsidRDefault="0010205C" w:rsidP="009E22BC">
            <w:pPr>
              <w:pStyle w:val="TAL"/>
              <w:keepNext w:val="0"/>
            </w:pPr>
          </w:p>
        </w:tc>
      </w:tr>
      <w:tr w:rsidR="0010205C" w:rsidRPr="003D4ABF" w14:paraId="72259507" w14:textId="77777777" w:rsidTr="009E22BC">
        <w:tc>
          <w:tcPr>
            <w:tcW w:w="1741" w:type="dxa"/>
          </w:tcPr>
          <w:p w14:paraId="0829F6E3" w14:textId="77777777" w:rsidR="0010205C" w:rsidRPr="003D4ABF" w:rsidRDefault="0010205C" w:rsidP="009E22BC">
            <w:pPr>
              <w:pStyle w:val="TAL"/>
              <w:keepNext w:val="0"/>
            </w:pPr>
            <w:r w:rsidRPr="003D4ABF">
              <w:t>Usage report</w:t>
            </w:r>
          </w:p>
          <w:p w14:paraId="4CF126F3" w14:textId="77777777" w:rsidR="0010205C" w:rsidRPr="003D4ABF" w:rsidRDefault="0010205C" w:rsidP="009E22BC">
            <w:pPr>
              <w:pStyle w:val="TAL"/>
              <w:keepNext w:val="0"/>
            </w:pPr>
            <w:r w:rsidRPr="003D4ABF">
              <w:t>(NOTE 4)</w:t>
            </w:r>
          </w:p>
        </w:tc>
        <w:tc>
          <w:tcPr>
            <w:tcW w:w="2762" w:type="dxa"/>
          </w:tcPr>
          <w:p w14:paraId="5A7012DD" w14:textId="77777777" w:rsidR="0010205C" w:rsidRPr="003D4ABF" w:rsidRDefault="0010205C" w:rsidP="009E22BC">
            <w:pPr>
              <w:pStyle w:val="TAL"/>
              <w:keepNext w:val="0"/>
            </w:pPr>
            <w:r w:rsidRPr="003D4ABF">
              <w:t>The PDU Session or the Monitoring key specific resources consumed by a UE either reached the threshold or needs to be reported for other reasons.</w:t>
            </w:r>
          </w:p>
        </w:tc>
        <w:tc>
          <w:tcPr>
            <w:tcW w:w="1559" w:type="dxa"/>
          </w:tcPr>
          <w:p w14:paraId="18909948" w14:textId="77777777" w:rsidR="0010205C" w:rsidRPr="003D4ABF" w:rsidRDefault="0010205C" w:rsidP="009E22BC">
            <w:pPr>
              <w:pStyle w:val="TAL"/>
              <w:keepNext w:val="0"/>
            </w:pPr>
            <w:r w:rsidRPr="003D4ABF">
              <w:t>None</w:t>
            </w:r>
          </w:p>
        </w:tc>
        <w:tc>
          <w:tcPr>
            <w:tcW w:w="1465" w:type="dxa"/>
          </w:tcPr>
          <w:p w14:paraId="7E550F55" w14:textId="77777777" w:rsidR="0010205C" w:rsidRPr="003D4ABF" w:rsidRDefault="0010205C" w:rsidP="009E22BC">
            <w:pPr>
              <w:pStyle w:val="TAL"/>
              <w:keepNext w:val="0"/>
            </w:pPr>
            <w:r w:rsidRPr="003D4ABF">
              <w:t>PCF</w:t>
            </w:r>
          </w:p>
        </w:tc>
        <w:tc>
          <w:tcPr>
            <w:tcW w:w="1620" w:type="dxa"/>
          </w:tcPr>
          <w:p w14:paraId="203A2837" w14:textId="77777777" w:rsidR="0010205C" w:rsidRPr="003D4ABF" w:rsidRDefault="0010205C" w:rsidP="009E22BC">
            <w:pPr>
              <w:pStyle w:val="TAL"/>
              <w:keepNext w:val="0"/>
            </w:pPr>
          </w:p>
        </w:tc>
      </w:tr>
      <w:tr w:rsidR="0010205C" w:rsidRPr="003D4ABF" w14:paraId="367A94CA" w14:textId="77777777" w:rsidTr="009E22BC">
        <w:tc>
          <w:tcPr>
            <w:tcW w:w="1741" w:type="dxa"/>
          </w:tcPr>
          <w:p w14:paraId="26D31F96" w14:textId="77777777" w:rsidR="0010205C" w:rsidRPr="003D4ABF" w:rsidRDefault="0010205C" w:rsidP="009E22BC">
            <w:pPr>
              <w:pStyle w:val="TAL"/>
              <w:keepNext w:val="0"/>
            </w:pPr>
            <w:r w:rsidRPr="003D4ABF">
              <w:t>Start of application traffic detection and</w:t>
            </w:r>
          </w:p>
          <w:p w14:paraId="0C6F82A8" w14:textId="77777777" w:rsidR="0010205C" w:rsidRPr="003D4ABF" w:rsidRDefault="0010205C" w:rsidP="009E22BC">
            <w:pPr>
              <w:pStyle w:val="TAL"/>
              <w:keepNext w:val="0"/>
            </w:pPr>
            <w:r w:rsidRPr="003D4ABF">
              <w:t xml:space="preserve">Stop of application traffic detection </w:t>
            </w:r>
          </w:p>
          <w:p w14:paraId="2CF40D3F" w14:textId="77777777" w:rsidR="0010205C" w:rsidRPr="003D4ABF" w:rsidRDefault="0010205C" w:rsidP="009E22BC">
            <w:pPr>
              <w:pStyle w:val="TAL"/>
              <w:keepNext w:val="0"/>
            </w:pPr>
            <w:r w:rsidRPr="003D4ABF">
              <w:t>(NOTE 5)</w:t>
            </w:r>
          </w:p>
        </w:tc>
        <w:tc>
          <w:tcPr>
            <w:tcW w:w="2762" w:type="dxa"/>
          </w:tcPr>
          <w:p w14:paraId="29ACF5CA" w14:textId="77777777" w:rsidR="0010205C" w:rsidRPr="003D4ABF" w:rsidRDefault="0010205C" w:rsidP="009E22BC">
            <w:pPr>
              <w:pStyle w:val="TAL"/>
              <w:keepNext w:val="0"/>
            </w:pPr>
            <w:r w:rsidRPr="003D4ABF">
              <w:t>The start or the stop of application traffic has been detected.</w:t>
            </w:r>
          </w:p>
        </w:tc>
        <w:tc>
          <w:tcPr>
            <w:tcW w:w="1559" w:type="dxa"/>
          </w:tcPr>
          <w:p w14:paraId="6B5E204B" w14:textId="77777777" w:rsidR="0010205C" w:rsidRPr="003D4ABF" w:rsidRDefault="0010205C" w:rsidP="009E22BC">
            <w:pPr>
              <w:pStyle w:val="TAL"/>
              <w:keepNext w:val="0"/>
            </w:pPr>
            <w:r w:rsidRPr="003D4ABF">
              <w:t>None</w:t>
            </w:r>
          </w:p>
        </w:tc>
        <w:tc>
          <w:tcPr>
            <w:tcW w:w="1465" w:type="dxa"/>
          </w:tcPr>
          <w:p w14:paraId="1509DC41" w14:textId="77777777" w:rsidR="0010205C" w:rsidRPr="003D4ABF" w:rsidRDefault="0010205C" w:rsidP="009E22BC">
            <w:pPr>
              <w:pStyle w:val="TAL"/>
              <w:keepNext w:val="0"/>
            </w:pPr>
            <w:r w:rsidRPr="003D4ABF">
              <w:t>PCF</w:t>
            </w:r>
          </w:p>
        </w:tc>
        <w:tc>
          <w:tcPr>
            <w:tcW w:w="1620" w:type="dxa"/>
          </w:tcPr>
          <w:p w14:paraId="36535898" w14:textId="77777777" w:rsidR="0010205C" w:rsidRPr="003D4ABF" w:rsidRDefault="0010205C" w:rsidP="009E22BC">
            <w:pPr>
              <w:pStyle w:val="TAL"/>
              <w:keepNext w:val="0"/>
            </w:pPr>
          </w:p>
        </w:tc>
      </w:tr>
      <w:tr w:rsidR="0010205C" w:rsidRPr="003D4ABF" w14:paraId="2B5461E8" w14:textId="77777777" w:rsidTr="009E22BC">
        <w:tc>
          <w:tcPr>
            <w:tcW w:w="1741" w:type="dxa"/>
          </w:tcPr>
          <w:p w14:paraId="17AACD7F" w14:textId="77777777" w:rsidR="0010205C" w:rsidRPr="003D4ABF" w:rsidRDefault="0010205C" w:rsidP="009E22BC">
            <w:pPr>
              <w:pStyle w:val="TAL"/>
              <w:keepNext w:val="0"/>
            </w:pPr>
            <w:r w:rsidRPr="003D4ABF">
              <w:t>SRVCC CS to PS handover</w:t>
            </w:r>
          </w:p>
        </w:tc>
        <w:tc>
          <w:tcPr>
            <w:tcW w:w="2762" w:type="dxa"/>
          </w:tcPr>
          <w:p w14:paraId="0E9A38E3" w14:textId="77777777" w:rsidR="0010205C" w:rsidRPr="003D4ABF" w:rsidRDefault="0010205C" w:rsidP="009E22BC">
            <w:pPr>
              <w:pStyle w:val="TAL"/>
              <w:keepNext w:val="0"/>
            </w:pPr>
            <w:r w:rsidRPr="003D4ABF">
              <w:t>A CS to PS handover has been detected.</w:t>
            </w:r>
          </w:p>
        </w:tc>
        <w:tc>
          <w:tcPr>
            <w:tcW w:w="1559" w:type="dxa"/>
          </w:tcPr>
          <w:p w14:paraId="4D851556" w14:textId="77777777" w:rsidR="0010205C" w:rsidRPr="003D4ABF" w:rsidRDefault="0010205C" w:rsidP="009E22BC">
            <w:pPr>
              <w:pStyle w:val="TAL"/>
              <w:keepNext w:val="0"/>
            </w:pPr>
            <w:r w:rsidRPr="003D4ABF">
              <w:t>Removed</w:t>
            </w:r>
          </w:p>
        </w:tc>
        <w:tc>
          <w:tcPr>
            <w:tcW w:w="1465" w:type="dxa"/>
          </w:tcPr>
          <w:p w14:paraId="059058EA" w14:textId="77777777" w:rsidR="0010205C" w:rsidRPr="003D4ABF" w:rsidRDefault="0010205C" w:rsidP="009E22BC">
            <w:pPr>
              <w:pStyle w:val="TAL"/>
              <w:keepNext w:val="0"/>
            </w:pPr>
          </w:p>
        </w:tc>
        <w:tc>
          <w:tcPr>
            <w:tcW w:w="1620" w:type="dxa"/>
          </w:tcPr>
          <w:p w14:paraId="0DAFC63A" w14:textId="77777777" w:rsidR="0010205C" w:rsidRPr="003D4ABF" w:rsidRDefault="0010205C" w:rsidP="009E22BC">
            <w:pPr>
              <w:pStyle w:val="TAL"/>
              <w:keepNext w:val="0"/>
            </w:pPr>
            <w:r w:rsidRPr="003D4ABF">
              <w:t>No support in 5GS yet</w:t>
            </w:r>
          </w:p>
        </w:tc>
      </w:tr>
      <w:tr w:rsidR="0010205C" w:rsidRPr="003D4ABF" w14:paraId="6C7AB7A7" w14:textId="77777777" w:rsidTr="009E22BC">
        <w:tc>
          <w:tcPr>
            <w:tcW w:w="1741" w:type="dxa"/>
          </w:tcPr>
          <w:p w14:paraId="5F3CDC05" w14:textId="77777777" w:rsidR="0010205C" w:rsidRPr="003D4ABF" w:rsidRDefault="0010205C" w:rsidP="009E22BC">
            <w:pPr>
              <w:pStyle w:val="TAL"/>
              <w:keepNext w:val="0"/>
            </w:pPr>
            <w:r w:rsidRPr="003D4ABF">
              <w:t>Access Network Information report</w:t>
            </w:r>
          </w:p>
        </w:tc>
        <w:tc>
          <w:tcPr>
            <w:tcW w:w="2762" w:type="dxa"/>
          </w:tcPr>
          <w:p w14:paraId="3CD18462" w14:textId="77777777" w:rsidR="0010205C" w:rsidRPr="003D4ABF" w:rsidRDefault="0010205C" w:rsidP="009E22BC">
            <w:pPr>
              <w:pStyle w:val="TAL"/>
              <w:keepNext w:val="0"/>
            </w:pPr>
            <w:r w:rsidRPr="003D4ABF">
              <w:t>Access information as specified in the Access Network Information Reporting part of a PCC rule.</w:t>
            </w:r>
          </w:p>
        </w:tc>
        <w:tc>
          <w:tcPr>
            <w:tcW w:w="1559" w:type="dxa"/>
          </w:tcPr>
          <w:p w14:paraId="4CD071E7" w14:textId="77777777" w:rsidR="0010205C" w:rsidRPr="003D4ABF" w:rsidRDefault="0010205C" w:rsidP="009E22BC">
            <w:pPr>
              <w:pStyle w:val="TAL"/>
              <w:keepNext w:val="0"/>
            </w:pPr>
            <w:r w:rsidRPr="003D4ABF">
              <w:t>None</w:t>
            </w:r>
          </w:p>
        </w:tc>
        <w:tc>
          <w:tcPr>
            <w:tcW w:w="1465" w:type="dxa"/>
          </w:tcPr>
          <w:p w14:paraId="73AE7DA3" w14:textId="77777777" w:rsidR="0010205C" w:rsidRPr="003D4ABF" w:rsidRDefault="0010205C" w:rsidP="009E22BC">
            <w:pPr>
              <w:pStyle w:val="TAL"/>
              <w:keepNext w:val="0"/>
            </w:pPr>
            <w:r w:rsidRPr="003D4ABF">
              <w:t>PCF</w:t>
            </w:r>
          </w:p>
        </w:tc>
        <w:tc>
          <w:tcPr>
            <w:tcW w:w="1620" w:type="dxa"/>
          </w:tcPr>
          <w:p w14:paraId="0816C470" w14:textId="77777777" w:rsidR="0010205C" w:rsidRPr="003D4ABF" w:rsidRDefault="0010205C" w:rsidP="009E22BC">
            <w:pPr>
              <w:pStyle w:val="TAL"/>
              <w:keepNext w:val="0"/>
            </w:pPr>
          </w:p>
        </w:tc>
      </w:tr>
      <w:tr w:rsidR="0010205C" w:rsidRPr="003D4ABF" w14:paraId="6EABEE4F" w14:textId="77777777" w:rsidTr="009E22BC">
        <w:tc>
          <w:tcPr>
            <w:tcW w:w="1741" w:type="dxa"/>
          </w:tcPr>
          <w:p w14:paraId="3AE47FFF" w14:textId="77777777" w:rsidR="0010205C" w:rsidRPr="003D4ABF" w:rsidRDefault="0010205C" w:rsidP="009E22BC">
            <w:pPr>
              <w:pStyle w:val="TAL"/>
              <w:keepNext w:val="0"/>
            </w:pPr>
            <w:r w:rsidRPr="003D4ABF">
              <w:t>Credit management session failure</w:t>
            </w:r>
          </w:p>
        </w:tc>
        <w:tc>
          <w:tcPr>
            <w:tcW w:w="2762" w:type="dxa"/>
          </w:tcPr>
          <w:p w14:paraId="6B0F3D10" w14:textId="77777777" w:rsidR="0010205C" w:rsidRPr="003D4ABF" w:rsidRDefault="0010205C" w:rsidP="009E22BC">
            <w:pPr>
              <w:pStyle w:val="TAL"/>
              <w:keepNext w:val="0"/>
            </w:pPr>
            <w:r w:rsidRPr="003D4ABF">
              <w:t>Transient/Permanent failure as specified by the CHF.</w:t>
            </w:r>
          </w:p>
        </w:tc>
        <w:tc>
          <w:tcPr>
            <w:tcW w:w="1559" w:type="dxa"/>
          </w:tcPr>
          <w:p w14:paraId="42A69070" w14:textId="77777777" w:rsidR="0010205C" w:rsidRPr="003D4ABF" w:rsidRDefault="0010205C" w:rsidP="009E22BC">
            <w:pPr>
              <w:pStyle w:val="TAL"/>
              <w:keepNext w:val="0"/>
            </w:pPr>
            <w:r w:rsidRPr="003D4ABF">
              <w:t>None</w:t>
            </w:r>
          </w:p>
        </w:tc>
        <w:tc>
          <w:tcPr>
            <w:tcW w:w="1465" w:type="dxa"/>
          </w:tcPr>
          <w:p w14:paraId="0AFFFBD2" w14:textId="77777777" w:rsidR="0010205C" w:rsidRPr="003D4ABF" w:rsidRDefault="0010205C" w:rsidP="009E22BC">
            <w:pPr>
              <w:pStyle w:val="TAL"/>
              <w:keepNext w:val="0"/>
            </w:pPr>
            <w:r w:rsidRPr="003D4ABF">
              <w:t>PCF</w:t>
            </w:r>
          </w:p>
        </w:tc>
        <w:tc>
          <w:tcPr>
            <w:tcW w:w="1620" w:type="dxa"/>
          </w:tcPr>
          <w:p w14:paraId="196C66AE" w14:textId="77777777" w:rsidR="0010205C" w:rsidRPr="003D4ABF" w:rsidRDefault="0010205C" w:rsidP="009E22BC">
            <w:pPr>
              <w:pStyle w:val="TAL"/>
              <w:keepNext w:val="0"/>
            </w:pPr>
          </w:p>
        </w:tc>
      </w:tr>
      <w:tr w:rsidR="0010205C" w:rsidRPr="003D4ABF" w14:paraId="44928242" w14:textId="77777777" w:rsidTr="009E22BC">
        <w:tc>
          <w:tcPr>
            <w:tcW w:w="1741" w:type="dxa"/>
          </w:tcPr>
          <w:p w14:paraId="54E24961" w14:textId="77777777" w:rsidR="0010205C" w:rsidRPr="003D4ABF" w:rsidRDefault="0010205C" w:rsidP="009E22BC">
            <w:pPr>
              <w:pStyle w:val="TAL"/>
              <w:keepNext w:val="0"/>
            </w:pPr>
            <w:r w:rsidRPr="003D4ABF">
              <w:t xml:space="preserve">Addition / removal of an access to an IP-CAN session </w:t>
            </w:r>
          </w:p>
        </w:tc>
        <w:tc>
          <w:tcPr>
            <w:tcW w:w="2762" w:type="dxa"/>
          </w:tcPr>
          <w:p w14:paraId="0825F1AC" w14:textId="77777777" w:rsidR="0010205C" w:rsidRPr="003D4ABF" w:rsidRDefault="0010205C" w:rsidP="009E22BC">
            <w:pPr>
              <w:pStyle w:val="TAL"/>
              <w:keepNext w:val="0"/>
            </w:pPr>
            <w:r w:rsidRPr="003D4ABF">
              <w:t>The PCEF reports when an access is added or removed.</w:t>
            </w:r>
          </w:p>
        </w:tc>
        <w:tc>
          <w:tcPr>
            <w:tcW w:w="1559" w:type="dxa"/>
          </w:tcPr>
          <w:p w14:paraId="32B50863" w14:textId="77777777" w:rsidR="0010205C" w:rsidRPr="003D4ABF" w:rsidRDefault="0010205C" w:rsidP="009E22BC">
            <w:pPr>
              <w:pStyle w:val="TAL"/>
              <w:keepNext w:val="0"/>
            </w:pPr>
            <w:r w:rsidRPr="003D4ABF">
              <w:t>Removed</w:t>
            </w:r>
          </w:p>
        </w:tc>
        <w:tc>
          <w:tcPr>
            <w:tcW w:w="1465" w:type="dxa"/>
          </w:tcPr>
          <w:p w14:paraId="660F7A94" w14:textId="77777777" w:rsidR="0010205C" w:rsidRPr="003D4ABF" w:rsidRDefault="0010205C" w:rsidP="009E22BC">
            <w:pPr>
              <w:pStyle w:val="TAL"/>
              <w:keepNext w:val="0"/>
            </w:pPr>
          </w:p>
        </w:tc>
        <w:tc>
          <w:tcPr>
            <w:tcW w:w="1620" w:type="dxa"/>
          </w:tcPr>
          <w:p w14:paraId="7ADE7DF1" w14:textId="77777777" w:rsidR="0010205C" w:rsidRPr="003D4ABF" w:rsidRDefault="0010205C" w:rsidP="009E22BC">
            <w:pPr>
              <w:pStyle w:val="TAL"/>
              <w:keepNext w:val="0"/>
            </w:pPr>
            <w:r w:rsidRPr="003D4ABF">
              <w:t>No support in 5GS yet</w:t>
            </w:r>
          </w:p>
        </w:tc>
      </w:tr>
      <w:tr w:rsidR="0010205C" w:rsidRPr="003D4ABF" w14:paraId="296D3ABC" w14:textId="77777777" w:rsidTr="009E22BC">
        <w:tc>
          <w:tcPr>
            <w:tcW w:w="1741" w:type="dxa"/>
          </w:tcPr>
          <w:p w14:paraId="439BF39F" w14:textId="77777777" w:rsidR="0010205C" w:rsidRPr="003D4ABF" w:rsidRDefault="0010205C" w:rsidP="009E22BC">
            <w:pPr>
              <w:pStyle w:val="TAL"/>
              <w:keepNext w:val="0"/>
            </w:pPr>
            <w:r w:rsidRPr="003D4ABF">
              <w:t xml:space="preserve">Change of usability of an access </w:t>
            </w:r>
          </w:p>
        </w:tc>
        <w:tc>
          <w:tcPr>
            <w:tcW w:w="2762" w:type="dxa"/>
          </w:tcPr>
          <w:p w14:paraId="50DDE5D7" w14:textId="77777777" w:rsidR="0010205C" w:rsidRPr="003D4ABF" w:rsidRDefault="0010205C" w:rsidP="009E22BC">
            <w:pPr>
              <w:pStyle w:val="TAL"/>
              <w:keepNext w:val="0"/>
            </w:pPr>
            <w:r w:rsidRPr="003D4ABF">
              <w:t>The PCEF reports that an access becomes unusable or usable again.</w:t>
            </w:r>
          </w:p>
        </w:tc>
        <w:tc>
          <w:tcPr>
            <w:tcW w:w="1559" w:type="dxa"/>
          </w:tcPr>
          <w:p w14:paraId="6BC74318" w14:textId="77777777" w:rsidR="0010205C" w:rsidRPr="003D4ABF" w:rsidRDefault="0010205C" w:rsidP="009E22BC">
            <w:pPr>
              <w:pStyle w:val="TAL"/>
              <w:keepNext w:val="0"/>
            </w:pPr>
            <w:r w:rsidRPr="003D4ABF">
              <w:t>Removed</w:t>
            </w:r>
          </w:p>
        </w:tc>
        <w:tc>
          <w:tcPr>
            <w:tcW w:w="1465" w:type="dxa"/>
          </w:tcPr>
          <w:p w14:paraId="5665CF54" w14:textId="77777777" w:rsidR="0010205C" w:rsidRPr="003D4ABF" w:rsidRDefault="0010205C" w:rsidP="009E22BC">
            <w:pPr>
              <w:pStyle w:val="TAL"/>
              <w:keepNext w:val="0"/>
            </w:pPr>
          </w:p>
        </w:tc>
        <w:tc>
          <w:tcPr>
            <w:tcW w:w="1620" w:type="dxa"/>
          </w:tcPr>
          <w:p w14:paraId="1ACF9AAA" w14:textId="77777777" w:rsidR="0010205C" w:rsidRPr="003D4ABF" w:rsidRDefault="0010205C" w:rsidP="009E22BC">
            <w:pPr>
              <w:pStyle w:val="TAL"/>
              <w:keepNext w:val="0"/>
            </w:pPr>
            <w:r w:rsidRPr="003D4ABF">
              <w:t>No support in 5GS yet</w:t>
            </w:r>
          </w:p>
        </w:tc>
      </w:tr>
      <w:tr w:rsidR="0010205C" w:rsidRPr="003D4ABF" w14:paraId="4C0DB7AF" w14:textId="77777777" w:rsidTr="009E22BC">
        <w:tc>
          <w:tcPr>
            <w:tcW w:w="1741" w:type="dxa"/>
          </w:tcPr>
          <w:p w14:paraId="5E730301" w14:textId="77777777" w:rsidR="0010205C" w:rsidRPr="003D4ABF" w:rsidRDefault="0010205C" w:rsidP="009E22BC">
            <w:pPr>
              <w:pStyle w:val="TAL"/>
              <w:keepNext w:val="0"/>
            </w:pPr>
            <w:r w:rsidRPr="003D4ABF">
              <w:t>3GPP PS Data Off status change</w:t>
            </w:r>
          </w:p>
        </w:tc>
        <w:tc>
          <w:tcPr>
            <w:tcW w:w="2762" w:type="dxa"/>
          </w:tcPr>
          <w:p w14:paraId="7D472CDA" w14:textId="77777777" w:rsidR="0010205C" w:rsidRPr="003D4ABF" w:rsidRDefault="0010205C" w:rsidP="009E22BC">
            <w:pPr>
              <w:pStyle w:val="TAL"/>
              <w:keepNext w:val="0"/>
            </w:pPr>
            <w:r w:rsidRPr="003D4ABF">
              <w:t>The SMF reports when the 3GPP PS Data Off status changes.</w:t>
            </w:r>
          </w:p>
        </w:tc>
        <w:tc>
          <w:tcPr>
            <w:tcW w:w="1559" w:type="dxa"/>
          </w:tcPr>
          <w:p w14:paraId="2E90B230" w14:textId="77777777" w:rsidR="0010205C" w:rsidRPr="003D4ABF" w:rsidRDefault="0010205C" w:rsidP="009E22BC">
            <w:pPr>
              <w:pStyle w:val="TAL"/>
              <w:keepNext w:val="0"/>
            </w:pPr>
            <w:r w:rsidRPr="003D4ABF">
              <w:t>None</w:t>
            </w:r>
          </w:p>
        </w:tc>
        <w:tc>
          <w:tcPr>
            <w:tcW w:w="1465" w:type="dxa"/>
          </w:tcPr>
          <w:p w14:paraId="0010B32F" w14:textId="77777777" w:rsidR="0010205C" w:rsidRPr="003D4ABF" w:rsidRDefault="0010205C" w:rsidP="009E22BC">
            <w:pPr>
              <w:pStyle w:val="TAL"/>
              <w:keepNext w:val="0"/>
            </w:pPr>
            <w:r w:rsidRPr="003D4ABF">
              <w:t>SMF always reports to PCF</w:t>
            </w:r>
          </w:p>
        </w:tc>
        <w:tc>
          <w:tcPr>
            <w:tcW w:w="1620" w:type="dxa"/>
          </w:tcPr>
          <w:p w14:paraId="1BB6BA17" w14:textId="77777777" w:rsidR="0010205C" w:rsidRPr="003D4ABF" w:rsidRDefault="0010205C" w:rsidP="009E22BC">
            <w:pPr>
              <w:pStyle w:val="TAL"/>
              <w:keepNext w:val="0"/>
            </w:pPr>
          </w:p>
        </w:tc>
      </w:tr>
      <w:tr w:rsidR="0010205C" w:rsidRPr="003D4ABF" w14:paraId="7EBA1CB5" w14:textId="77777777" w:rsidTr="009E22BC">
        <w:tc>
          <w:tcPr>
            <w:tcW w:w="1741" w:type="dxa"/>
          </w:tcPr>
          <w:p w14:paraId="454C85F2" w14:textId="77777777" w:rsidR="0010205C" w:rsidRPr="003D4ABF" w:rsidRDefault="0010205C" w:rsidP="009E22BC">
            <w:pPr>
              <w:pStyle w:val="TAL"/>
              <w:keepNext w:val="0"/>
            </w:pPr>
            <w:r w:rsidRPr="003D4ABF">
              <w:t>Session AMBR change</w:t>
            </w:r>
          </w:p>
        </w:tc>
        <w:tc>
          <w:tcPr>
            <w:tcW w:w="2762" w:type="dxa"/>
          </w:tcPr>
          <w:p w14:paraId="23BB78CC" w14:textId="77777777" w:rsidR="0010205C" w:rsidRPr="003D4ABF" w:rsidRDefault="0010205C" w:rsidP="009E22BC">
            <w:pPr>
              <w:pStyle w:val="TAL"/>
              <w:keepNext w:val="0"/>
            </w:pPr>
            <w:r w:rsidRPr="003D4ABF">
              <w:t>The Session-AMBR has changed.</w:t>
            </w:r>
          </w:p>
        </w:tc>
        <w:tc>
          <w:tcPr>
            <w:tcW w:w="1559" w:type="dxa"/>
          </w:tcPr>
          <w:p w14:paraId="6A15E274" w14:textId="77777777" w:rsidR="0010205C" w:rsidRPr="003D4ABF" w:rsidRDefault="0010205C" w:rsidP="009E22BC">
            <w:pPr>
              <w:pStyle w:val="TAL"/>
              <w:keepNext w:val="0"/>
            </w:pPr>
            <w:r w:rsidRPr="003D4ABF">
              <w:t>Added</w:t>
            </w:r>
          </w:p>
        </w:tc>
        <w:tc>
          <w:tcPr>
            <w:tcW w:w="1465" w:type="dxa"/>
          </w:tcPr>
          <w:p w14:paraId="649D6CC2" w14:textId="77777777" w:rsidR="0010205C" w:rsidRPr="003D4ABF" w:rsidRDefault="0010205C" w:rsidP="009E22BC">
            <w:pPr>
              <w:pStyle w:val="TAL"/>
              <w:keepNext w:val="0"/>
            </w:pPr>
            <w:r w:rsidRPr="003D4ABF">
              <w:t>SMF always reports to PCF</w:t>
            </w:r>
          </w:p>
        </w:tc>
        <w:tc>
          <w:tcPr>
            <w:tcW w:w="1620" w:type="dxa"/>
          </w:tcPr>
          <w:p w14:paraId="0662288B" w14:textId="77777777" w:rsidR="0010205C" w:rsidRPr="003D4ABF" w:rsidRDefault="0010205C" w:rsidP="009E22BC">
            <w:pPr>
              <w:pStyle w:val="TAL"/>
              <w:keepNext w:val="0"/>
            </w:pPr>
          </w:p>
        </w:tc>
      </w:tr>
      <w:tr w:rsidR="0010205C" w:rsidRPr="003D4ABF" w14:paraId="2D1D81D2" w14:textId="77777777" w:rsidTr="009E22BC">
        <w:tc>
          <w:tcPr>
            <w:tcW w:w="1741" w:type="dxa"/>
          </w:tcPr>
          <w:p w14:paraId="44EC3F25" w14:textId="77777777" w:rsidR="0010205C" w:rsidRPr="003D4ABF" w:rsidRDefault="0010205C" w:rsidP="009E22BC">
            <w:pPr>
              <w:pStyle w:val="TAL"/>
              <w:keepNext w:val="0"/>
            </w:pPr>
            <w:r w:rsidRPr="003D4ABF">
              <w:t>Default QoS change</w:t>
            </w:r>
          </w:p>
        </w:tc>
        <w:tc>
          <w:tcPr>
            <w:tcW w:w="2762" w:type="dxa"/>
          </w:tcPr>
          <w:p w14:paraId="363F3DCB" w14:textId="77777777" w:rsidR="0010205C" w:rsidRPr="003D4ABF" w:rsidRDefault="0010205C" w:rsidP="009E22BC">
            <w:pPr>
              <w:pStyle w:val="TAL"/>
              <w:keepNext w:val="0"/>
            </w:pPr>
            <w:r w:rsidRPr="003D4ABF">
              <w:t>The subscribed QoS has changed.</w:t>
            </w:r>
          </w:p>
        </w:tc>
        <w:tc>
          <w:tcPr>
            <w:tcW w:w="1559" w:type="dxa"/>
          </w:tcPr>
          <w:p w14:paraId="333255EF" w14:textId="77777777" w:rsidR="0010205C" w:rsidRPr="003D4ABF" w:rsidRDefault="0010205C" w:rsidP="009E22BC">
            <w:pPr>
              <w:pStyle w:val="TAL"/>
              <w:keepNext w:val="0"/>
            </w:pPr>
            <w:r w:rsidRPr="003D4ABF">
              <w:t>Added</w:t>
            </w:r>
          </w:p>
        </w:tc>
        <w:tc>
          <w:tcPr>
            <w:tcW w:w="1465" w:type="dxa"/>
          </w:tcPr>
          <w:p w14:paraId="2D178CB7" w14:textId="77777777" w:rsidR="0010205C" w:rsidRPr="003D4ABF" w:rsidRDefault="0010205C" w:rsidP="009E22BC">
            <w:pPr>
              <w:pStyle w:val="TAL"/>
              <w:keepNext w:val="0"/>
            </w:pPr>
            <w:r w:rsidRPr="003D4ABF">
              <w:t>SMF always reports to PCF</w:t>
            </w:r>
          </w:p>
        </w:tc>
        <w:tc>
          <w:tcPr>
            <w:tcW w:w="1620" w:type="dxa"/>
          </w:tcPr>
          <w:p w14:paraId="7B7E089E" w14:textId="77777777" w:rsidR="0010205C" w:rsidRPr="003D4ABF" w:rsidRDefault="0010205C" w:rsidP="009E22BC">
            <w:pPr>
              <w:pStyle w:val="TAL"/>
              <w:keepNext w:val="0"/>
            </w:pPr>
          </w:p>
        </w:tc>
      </w:tr>
      <w:tr w:rsidR="0010205C" w:rsidRPr="003D4ABF" w14:paraId="6AFDAAA0" w14:textId="77777777" w:rsidTr="009E22BC">
        <w:tc>
          <w:tcPr>
            <w:tcW w:w="1741" w:type="dxa"/>
            <w:tcBorders>
              <w:top w:val="single" w:sz="4" w:space="0" w:color="auto"/>
              <w:left w:val="single" w:sz="4" w:space="0" w:color="auto"/>
              <w:bottom w:val="single" w:sz="4" w:space="0" w:color="auto"/>
              <w:right w:val="single" w:sz="4" w:space="0" w:color="auto"/>
            </w:tcBorders>
          </w:tcPr>
          <w:p w14:paraId="600A28D5" w14:textId="77777777" w:rsidR="0010205C" w:rsidRPr="003D4ABF" w:rsidRDefault="0010205C" w:rsidP="009E22BC">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0CD6187" w14:textId="77777777" w:rsidR="0010205C" w:rsidRPr="003D4ABF" w:rsidRDefault="0010205C" w:rsidP="009E22B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2232BF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5A9E36"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74701D" w14:textId="77777777" w:rsidR="0010205C" w:rsidRPr="003D4ABF" w:rsidRDefault="0010205C" w:rsidP="009E22BC">
            <w:pPr>
              <w:pStyle w:val="TAL"/>
              <w:keepNext w:val="0"/>
            </w:pPr>
          </w:p>
        </w:tc>
      </w:tr>
      <w:tr w:rsidR="0010205C" w:rsidRPr="003D4ABF" w14:paraId="4ADF3F88" w14:textId="77777777" w:rsidTr="009E22BC">
        <w:tc>
          <w:tcPr>
            <w:tcW w:w="1741" w:type="dxa"/>
            <w:tcBorders>
              <w:top w:val="single" w:sz="4" w:space="0" w:color="auto"/>
              <w:left w:val="single" w:sz="4" w:space="0" w:color="auto"/>
              <w:bottom w:val="single" w:sz="4" w:space="0" w:color="auto"/>
              <w:right w:val="single" w:sz="4" w:space="0" w:color="auto"/>
            </w:tcBorders>
          </w:tcPr>
          <w:p w14:paraId="2087AEC5" w14:textId="77777777" w:rsidR="0010205C" w:rsidRPr="003D4ABF" w:rsidRDefault="0010205C" w:rsidP="009E22B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0487723" w14:textId="77777777" w:rsidR="0010205C" w:rsidRPr="003D4ABF" w:rsidRDefault="0010205C" w:rsidP="009E22B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70F3CB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9887B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9AD4B7" w14:textId="77777777" w:rsidR="0010205C" w:rsidRPr="003D4ABF" w:rsidRDefault="0010205C" w:rsidP="009E22BC">
            <w:pPr>
              <w:pStyle w:val="TAL"/>
              <w:keepNext w:val="0"/>
            </w:pPr>
          </w:p>
        </w:tc>
      </w:tr>
      <w:tr w:rsidR="0010205C" w:rsidRPr="003D4ABF" w14:paraId="12876DFB" w14:textId="77777777" w:rsidTr="009E22BC">
        <w:tc>
          <w:tcPr>
            <w:tcW w:w="1741" w:type="dxa"/>
            <w:tcBorders>
              <w:top w:val="single" w:sz="4" w:space="0" w:color="auto"/>
              <w:left w:val="single" w:sz="4" w:space="0" w:color="auto"/>
              <w:bottom w:val="single" w:sz="4" w:space="0" w:color="auto"/>
              <w:right w:val="single" w:sz="4" w:space="0" w:color="auto"/>
            </w:tcBorders>
          </w:tcPr>
          <w:p w14:paraId="71951015" w14:textId="77777777" w:rsidR="0010205C" w:rsidRPr="003D4ABF" w:rsidRDefault="0010205C" w:rsidP="009E22B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E96E0FF" w14:textId="77777777" w:rsidR="0010205C" w:rsidRPr="003D4ABF" w:rsidRDefault="0010205C" w:rsidP="009E22B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D42A21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0B475" w14:textId="77777777" w:rsidR="0010205C" w:rsidRPr="003D4ABF" w:rsidRDefault="0010205C" w:rsidP="009E22B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327A23B" w14:textId="77777777" w:rsidR="0010205C" w:rsidRPr="003D4ABF" w:rsidRDefault="0010205C" w:rsidP="009E22BC">
            <w:pPr>
              <w:pStyle w:val="TAL"/>
              <w:keepNext w:val="0"/>
            </w:pPr>
          </w:p>
        </w:tc>
      </w:tr>
      <w:tr w:rsidR="0010205C" w:rsidRPr="003D4ABF" w14:paraId="162FD422" w14:textId="77777777" w:rsidTr="009E22BC">
        <w:tc>
          <w:tcPr>
            <w:tcW w:w="1741" w:type="dxa"/>
            <w:tcBorders>
              <w:top w:val="single" w:sz="4" w:space="0" w:color="auto"/>
              <w:left w:val="single" w:sz="4" w:space="0" w:color="auto"/>
              <w:bottom w:val="single" w:sz="4" w:space="0" w:color="auto"/>
              <w:right w:val="single" w:sz="4" w:space="0" w:color="auto"/>
            </w:tcBorders>
          </w:tcPr>
          <w:p w14:paraId="7092EF0D" w14:textId="77777777" w:rsidR="0010205C" w:rsidRPr="003D4ABF" w:rsidRDefault="0010205C" w:rsidP="009E22B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FE9C0C1" w14:textId="77777777" w:rsidR="0010205C" w:rsidRPr="003D4ABF" w:rsidRDefault="0010205C" w:rsidP="009E22B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5948FD8" w14:textId="77777777" w:rsidR="0010205C" w:rsidRPr="003D4ABF" w:rsidRDefault="0010205C" w:rsidP="009E22B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F5F223E"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B17705" w14:textId="77777777" w:rsidR="0010205C" w:rsidRPr="003D4ABF" w:rsidRDefault="0010205C" w:rsidP="009E22BC">
            <w:pPr>
              <w:pStyle w:val="TAL"/>
              <w:keepNext w:val="0"/>
            </w:pPr>
            <w:r w:rsidRPr="003D4ABF">
              <w:rPr>
                <w:lang w:eastAsia="zh-CN"/>
              </w:rPr>
              <w:t>Only applicable to EPC IWK</w:t>
            </w:r>
          </w:p>
        </w:tc>
      </w:tr>
      <w:tr w:rsidR="0010205C" w:rsidRPr="003D4ABF" w14:paraId="1F447577" w14:textId="77777777" w:rsidTr="009E22BC">
        <w:tc>
          <w:tcPr>
            <w:tcW w:w="1741" w:type="dxa"/>
            <w:tcBorders>
              <w:top w:val="single" w:sz="4" w:space="0" w:color="auto"/>
              <w:left w:val="single" w:sz="4" w:space="0" w:color="auto"/>
              <w:bottom w:val="single" w:sz="4" w:space="0" w:color="auto"/>
              <w:right w:val="single" w:sz="4" w:space="0" w:color="auto"/>
            </w:tcBorders>
          </w:tcPr>
          <w:p w14:paraId="43E9E39C" w14:textId="77777777" w:rsidR="0010205C" w:rsidRPr="003D4ABF" w:rsidRDefault="0010205C" w:rsidP="009E22B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ECDA78B" w14:textId="77777777" w:rsidR="0010205C" w:rsidRPr="003D4ABF" w:rsidRDefault="0010205C" w:rsidP="009E22B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A1717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8AA058"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364010" w14:textId="77777777" w:rsidR="0010205C" w:rsidRPr="003D4ABF" w:rsidRDefault="0010205C" w:rsidP="009E22BC">
            <w:pPr>
              <w:pStyle w:val="TAL"/>
              <w:keepNext w:val="0"/>
            </w:pPr>
          </w:p>
        </w:tc>
      </w:tr>
      <w:tr w:rsidR="0010205C" w:rsidRPr="003D4ABF" w14:paraId="63F81A8C" w14:textId="77777777" w:rsidTr="009E22BC">
        <w:tc>
          <w:tcPr>
            <w:tcW w:w="1741" w:type="dxa"/>
            <w:tcBorders>
              <w:top w:val="single" w:sz="4" w:space="0" w:color="auto"/>
              <w:left w:val="single" w:sz="4" w:space="0" w:color="auto"/>
              <w:bottom w:val="single" w:sz="4" w:space="0" w:color="auto"/>
              <w:right w:val="single" w:sz="4" w:space="0" w:color="auto"/>
            </w:tcBorders>
          </w:tcPr>
          <w:p w14:paraId="205B0CEE" w14:textId="77777777" w:rsidR="0010205C" w:rsidRPr="001F3C35" w:rsidRDefault="0010205C" w:rsidP="009E22BC">
            <w:pPr>
              <w:pStyle w:val="TAL"/>
              <w:keepNext w:val="0"/>
              <w:rPr>
                <w:lang w:val="fr-FR"/>
              </w:rPr>
            </w:pPr>
            <w:r w:rsidRPr="001F3C35">
              <w:rPr>
                <w:lang w:val="fr-FR"/>
              </w:rPr>
              <w:t xml:space="preserve">5GS Bridge/Router information </w:t>
            </w:r>
            <w:proofErr w:type="spellStart"/>
            <w:r w:rsidRPr="001F3C35">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00BD0DD" w14:textId="77777777" w:rsidR="0010205C" w:rsidRPr="003D4ABF" w:rsidRDefault="0010205C" w:rsidP="009E22B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0589649"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8A4CDB"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B33B55" w14:textId="77777777" w:rsidR="0010205C" w:rsidRPr="003D4ABF" w:rsidRDefault="0010205C" w:rsidP="009E22BC">
            <w:pPr>
              <w:pStyle w:val="TAL"/>
              <w:keepNext w:val="0"/>
            </w:pPr>
          </w:p>
        </w:tc>
      </w:tr>
      <w:tr w:rsidR="0010205C" w:rsidRPr="003D4ABF" w14:paraId="34D4A206" w14:textId="77777777" w:rsidTr="009E22BC">
        <w:tc>
          <w:tcPr>
            <w:tcW w:w="1741" w:type="dxa"/>
            <w:tcBorders>
              <w:top w:val="single" w:sz="4" w:space="0" w:color="auto"/>
              <w:left w:val="single" w:sz="4" w:space="0" w:color="auto"/>
              <w:bottom w:val="single" w:sz="4" w:space="0" w:color="auto"/>
              <w:right w:val="single" w:sz="4" w:space="0" w:color="auto"/>
            </w:tcBorders>
          </w:tcPr>
          <w:p w14:paraId="401F5190" w14:textId="77777777" w:rsidR="0010205C" w:rsidRPr="003D4ABF" w:rsidRDefault="0010205C" w:rsidP="009E22B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C88DFF3" w14:textId="77777777" w:rsidR="0010205C" w:rsidRPr="003D4ABF" w:rsidRDefault="0010205C" w:rsidP="009E22B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A04308F"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C7E280" w14:textId="77777777" w:rsidR="0010205C" w:rsidRPr="003D4ABF" w:rsidRDefault="0010205C" w:rsidP="009E22B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849086A" w14:textId="77777777" w:rsidR="0010205C" w:rsidRPr="003D4ABF" w:rsidRDefault="0010205C" w:rsidP="009E22BC">
            <w:pPr>
              <w:pStyle w:val="TAL"/>
              <w:keepNext w:val="0"/>
            </w:pPr>
          </w:p>
        </w:tc>
      </w:tr>
      <w:tr w:rsidR="0010205C" w:rsidRPr="003D4ABF" w14:paraId="00D92027" w14:textId="77777777" w:rsidTr="009E22BC">
        <w:tc>
          <w:tcPr>
            <w:tcW w:w="1741" w:type="dxa"/>
            <w:tcBorders>
              <w:top w:val="single" w:sz="4" w:space="0" w:color="auto"/>
              <w:left w:val="single" w:sz="4" w:space="0" w:color="auto"/>
              <w:bottom w:val="single" w:sz="4" w:space="0" w:color="auto"/>
              <w:right w:val="single" w:sz="4" w:space="0" w:color="auto"/>
            </w:tcBorders>
          </w:tcPr>
          <w:p w14:paraId="5C58A003" w14:textId="77777777" w:rsidR="0010205C" w:rsidRPr="003D4ABF" w:rsidRDefault="0010205C" w:rsidP="009E22B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EFF7924" w14:textId="77777777" w:rsidR="0010205C" w:rsidRPr="003D4ABF" w:rsidRDefault="0010205C" w:rsidP="009E22B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D7430E"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3435EC"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055D4C" w14:textId="77777777" w:rsidR="0010205C" w:rsidRPr="003D4ABF" w:rsidRDefault="0010205C" w:rsidP="009E22BC">
            <w:pPr>
              <w:pStyle w:val="TAL"/>
              <w:keepNext w:val="0"/>
            </w:pPr>
          </w:p>
        </w:tc>
      </w:tr>
      <w:tr w:rsidR="0010205C" w:rsidRPr="003D4ABF" w14:paraId="47DBBB75" w14:textId="77777777" w:rsidTr="009E22BC">
        <w:tc>
          <w:tcPr>
            <w:tcW w:w="1741" w:type="dxa"/>
            <w:tcBorders>
              <w:top w:val="single" w:sz="4" w:space="0" w:color="auto"/>
              <w:left w:val="single" w:sz="4" w:space="0" w:color="auto"/>
              <w:bottom w:val="single" w:sz="4" w:space="0" w:color="auto"/>
              <w:right w:val="single" w:sz="4" w:space="0" w:color="auto"/>
            </w:tcBorders>
          </w:tcPr>
          <w:p w14:paraId="24B32F3E" w14:textId="77777777" w:rsidR="0010205C" w:rsidRPr="003D4ABF" w:rsidRDefault="0010205C" w:rsidP="009E22B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9282469" w14:textId="77777777" w:rsidR="0010205C" w:rsidRPr="003D4ABF" w:rsidRDefault="0010205C" w:rsidP="009E22B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0988AD"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CD43B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AB334C" w14:textId="77777777" w:rsidR="0010205C" w:rsidRPr="003D4ABF" w:rsidRDefault="0010205C" w:rsidP="009E22BC">
            <w:pPr>
              <w:pStyle w:val="TAL"/>
              <w:keepNext w:val="0"/>
            </w:pPr>
          </w:p>
        </w:tc>
      </w:tr>
      <w:tr w:rsidR="0010205C" w:rsidRPr="003D4ABF" w14:paraId="41EB94F1" w14:textId="77777777" w:rsidTr="009E22BC">
        <w:tc>
          <w:tcPr>
            <w:tcW w:w="1741" w:type="dxa"/>
            <w:tcBorders>
              <w:top w:val="single" w:sz="4" w:space="0" w:color="auto"/>
              <w:left w:val="single" w:sz="4" w:space="0" w:color="auto"/>
              <w:bottom w:val="single" w:sz="4" w:space="0" w:color="auto"/>
              <w:right w:val="single" w:sz="4" w:space="0" w:color="auto"/>
            </w:tcBorders>
          </w:tcPr>
          <w:p w14:paraId="53B350F8" w14:textId="77777777" w:rsidR="0010205C" w:rsidRPr="003D4ABF" w:rsidRDefault="0010205C" w:rsidP="009E22B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1360F4A" w14:textId="77777777" w:rsidR="0010205C" w:rsidRPr="003D4ABF" w:rsidRDefault="0010205C" w:rsidP="009E22B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1F55184"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45014F" w14:textId="77777777" w:rsidR="0010205C" w:rsidRPr="003D4ABF" w:rsidRDefault="0010205C" w:rsidP="009E22B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14FEAB3" w14:textId="77777777" w:rsidR="0010205C" w:rsidRPr="003D4ABF" w:rsidRDefault="0010205C" w:rsidP="009E22BC">
            <w:pPr>
              <w:pStyle w:val="TAL"/>
              <w:keepNext w:val="0"/>
            </w:pPr>
          </w:p>
        </w:tc>
      </w:tr>
      <w:tr w:rsidR="0010205C" w:rsidRPr="003D4ABF" w14:paraId="0135C67D" w14:textId="77777777" w:rsidTr="009E22BC">
        <w:tc>
          <w:tcPr>
            <w:tcW w:w="1741" w:type="dxa"/>
            <w:tcBorders>
              <w:top w:val="single" w:sz="4" w:space="0" w:color="auto"/>
              <w:left w:val="single" w:sz="4" w:space="0" w:color="auto"/>
              <w:bottom w:val="single" w:sz="4" w:space="0" w:color="auto"/>
              <w:right w:val="single" w:sz="4" w:space="0" w:color="auto"/>
            </w:tcBorders>
          </w:tcPr>
          <w:p w14:paraId="05BDB912" w14:textId="77777777" w:rsidR="0010205C" w:rsidRPr="003D4ABF" w:rsidRDefault="0010205C" w:rsidP="009E22BC">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A71A102" w14:textId="77777777" w:rsidR="0010205C" w:rsidRPr="003D4ABF" w:rsidRDefault="0010205C" w:rsidP="009E22B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43AAFC7"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64E4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A572E6" w14:textId="77777777" w:rsidR="0010205C" w:rsidRPr="003D4ABF" w:rsidRDefault="0010205C" w:rsidP="009E22BC">
            <w:pPr>
              <w:pStyle w:val="TAL"/>
              <w:keepNext w:val="0"/>
            </w:pPr>
          </w:p>
        </w:tc>
      </w:tr>
      <w:tr w:rsidR="0010205C" w:rsidRPr="003D4ABF" w14:paraId="6334A7E8" w14:textId="77777777" w:rsidTr="009E22BC">
        <w:tc>
          <w:tcPr>
            <w:tcW w:w="1741" w:type="dxa"/>
            <w:tcBorders>
              <w:top w:val="single" w:sz="4" w:space="0" w:color="auto"/>
              <w:left w:val="single" w:sz="4" w:space="0" w:color="auto"/>
              <w:bottom w:val="single" w:sz="4" w:space="0" w:color="auto"/>
              <w:right w:val="single" w:sz="4" w:space="0" w:color="auto"/>
            </w:tcBorders>
          </w:tcPr>
          <w:p w14:paraId="070C503A" w14:textId="77777777" w:rsidR="0010205C" w:rsidRPr="003D4ABF" w:rsidRDefault="0010205C" w:rsidP="009E22BC">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E6E77FE" w14:textId="77777777" w:rsidR="0010205C" w:rsidRPr="003D4ABF" w:rsidRDefault="0010205C" w:rsidP="009E22B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EFE3615"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6DADF4"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739E3" w14:textId="77777777" w:rsidR="0010205C" w:rsidRPr="003D4ABF" w:rsidRDefault="0010205C" w:rsidP="009E22BC">
            <w:pPr>
              <w:pStyle w:val="TAL"/>
              <w:keepNext w:val="0"/>
            </w:pPr>
          </w:p>
        </w:tc>
      </w:tr>
      <w:tr w:rsidR="0010205C" w:rsidRPr="003D4ABF" w14:paraId="044395FC" w14:textId="77777777" w:rsidTr="009E22BC">
        <w:tc>
          <w:tcPr>
            <w:tcW w:w="1741" w:type="dxa"/>
            <w:tcBorders>
              <w:top w:val="single" w:sz="4" w:space="0" w:color="auto"/>
              <w:left w:val="single" w:sz="4" w:space="0" w:color="auto"/>
              <w:bottom w:val="single" w:sz="4" w:space="0" w:color="auto"/>
              <w:right w:val="single" w:sz="4" w:space="0" w:color="auto"/>
            </w:tcBorders>
          </w:tcPr>
          <w:p w14:paraId="761A6597" w14:textId="77777777" w:rsidR="0010205C" w:rsidRPr="003D4ABF" w:rsidRDefault="0010205C" w:rsidP="009E22BC">
            <w:pPr>
              <w:pStyle w:val="TAL"/>
              <w:keepNext w:val="0"/>
            </w:pPr>
            <w:r>
              <w:t xml:space="preserve">Request for reporting the PCF binding </w:t>
            </w:r>
            <w:proofErr w:type="gramStart"/>
            <w:r>
              <w:t>information</w:t>
            </w:r>
            <w:proofErr w:type="gramEnd"/>
          </w:p>
          <w:p w14:paraId="6DB84ACA" w14:textId="77777777" w:rsidR="0010205C" w:rsidRPr="003D4ABF" w:rsidRDefault="0010205C" w:rsidP="009E22B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21A07D1" w14:textId="77777777" w:rsidR="0010205C" w:rsidRPr="003D4ABF" w:rsidRDefault="0010205C" w:rsidP="009E22BC">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BAAAE13"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E4DDE0"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0C574" w14:textId="77777777" w:rsidR="0010205C" w:rsidRPr="003D4ABF" w:rsidRDefault="0010205C" w:rsidP="009E22BC">
            <w:pPr>
              <w:pStyle w:val="TAL"/>
              <w:keepNext w:val="0"/>
            </w:pPr>
          </w:p>
        </w:tc>
      </w:tr>
      <w:tr w:rsidR="0010205C" w:rsidRPr="003D4ABF" w14:paraId="0037D9CA" w14:textId="77777777" w:rsidTr="009E22BC">
        <w:tc>
          <w:tcPr>
            <w:tcW w:w="1741" w:type="dxa"/>
            <w:tcBorders>
              <w:top w:val="single" w:sz="4" w:space="0" w:color="auto"/>
              <w:left w:val="single" w:sz="4" w:space="0" w:color="auto"/>
              <w:bottom w:val="single" w:sz="4" w:space="0" w:color="auto"/>
              <w:right w:val="single" w:sz="4" w:space="0" w:color="auto"/>
            </w:tcBorders>
          </w:tcPr>
          <w:p w14:paraId="2FDDA9C9" w14:textId="77777777" w:rsidR="0010205C" w:rsidRPr="003D4ABF" w:rsidRDefault="0010205C" w:rsidP="009E22B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5C73F92" w14:textId="77777777" w:rsidR="0010205C" w:rsidRPr="003D4ABF" w:rsidRDefault="0010205C" w:rsidP="009E22B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7DEBCDD" w14:textId="77777777" w:rsidR="0010205C" w:rsidRPr="003D4ABF" w:rsidRDefault="0010205C" w:rsidP="009E22B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002CF9"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CA1942" w14:textId="77777777" w:rsidR="0010205C" w:rsidRPr="003D4ABF" w:rsidRDefault="0010205C" w:rsidP="009E22BC">
            <w:pPr>
              <w:pStyle w:val="TAL"/>
              <w:keepNext w:val="0"/>
            </w:pPr>
          </w:p>
        </w:tc>
      </w:tr>
      <w:tr w:rsidR="0010205C" w:rsidRPr="003D4ABF" w14:paraId="4EEB63F3" w14:textId="77777777" w:rsidTr="009E22BC">
        <w:tc>
          <w:tcPr>
            <w:tcW w:w="1741" w:type="dxa"/>
            <w:tcBorders>
              <w:top w:val="single" w:sz="4" w:space="0" w:color="auto"/>
              <w:left w:val="single" w:sz="4" w:space="0" w:color="auto"/>
              <w:bottom w:val="single" w:sz="4" w:space="0" w:color="auto"/>
              <w:right w:val="single" w:sz="4" w:space="0" w:color="auto"/>
            </w:tcBorders>
          </w:tcPr>
          <w:p w14:paraId="79AAC191" w14:textId="77777777" w:rsidR="0010205C" w:rsidRPr="003D4ABF" w:rsidRDefault="0010205C" w:rsidP="009E22B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6D0D7CE" w14:textId="77777777" w:rsidR="0010205C" w:rsidRPr="003D4ABF" w:rsidRDefault="0010205C" w:rsidP="009E22B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4F3D2ED" w14:textId="77777777" w:rsidR="0010205C" w:rsidRPr="003D4ABF" w:rsidRDefault="0010205C" w:rsidP="009E22B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8EFA6D1" w14:textId="77777777" w:rsidR="0010205C" w:rsidRPr="003D4ABF" w:rsidRDefault="0010205C" w:rsidP="009E22B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CDF55CC" w14:textId="77777777" w:rsidR="0010205C" w:rsidRPr="003D4ABF" w:rsidRDefault="0010205C" w:rsidP="009E22BC">
            <w:pPr>
              <w:pStyle w:val="TAL"/>
              <w:keepNext w:val="0"/>
            </w:pPr>
          </w:p>
        </w:tc>
      </w:tr>
      <w:tr w:rsidR="0010205C" w:rsidRPr="003D4ABF" w14:paraId="46875B19" w14:textId="77777777" w:rsidTr="009E22BC">
        <w:tc>
          <w:tcPr>
            <w:tcW w:w="1741" w:type="dxa"/>
            <w:tcBorders>
              <w:top w:val="single" w:sz="4" w:space="0" w:color="auto"/>
              <w:left w:val="single" w:sz="4" w:space="0" w:color="auto"/>
              <w:bottom w:val="single" w:sz="4" w:space="0" w:color="auto"/>
              <w:right w:val="single" w:sz="4" w:space="0" w:color="auto"/>
            </w:tcBorders>
          </w:tcPr>
          <w:p w14:paraId="37665066" w14:textId="77777777" w:rsidR="0010205C" w:rsidRPr="003D4ABF" w:rsidRDefault="0010205C" w:rsidP="009E22B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B271AD7" w14:textId="77777777" w:rsidR="0010205C" w:rsidRPr="003D4ABF" w:rsidRDefault="0010205C" w:rsidP="009E22B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63D9660"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ECCDA" w14:textId="77777777" w:rsidR="0010205C" w:rsidRPr="003D4ABF" w:rsidRDefault="0010205C" w:rsidP="009E22B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C570DC" w14:textId="77777777" w:rsidR="0010205C" w:rsidRPr="003D4ABF" w:rsidRDefault="0010205C" w:rsidP="009E22BC">
            <w:pPr>
              <w:pStyle w:val="TAL"/>
            </w:pPr>
          </w:p>
        </w:tc>
      </w:tr>
      <w:tr w:rsidR="0010205C" w:rsidRPr="003D4ABF" w14:paraId="60F8D496" w14:textId="77777777" w:rsidTr="009E22BC">
        <w:tc>
          <w:tcPr>
            <w:tcW w:w="1741" w:type="dxa"/>
            <w:tcBorders>
              <w:top w:val="single" w:sz="4" w:space="0" w:color="auto"/>
              <w:left w:val="single" w:sz="4" w:space="0" w:color="auto"/>
              <w:bottom w:val="single" w:sz="4" w:space="0" w:color="auto"/>
              <w:right w:val="single" w:sz="4" w:space="0" w:color="auto"/>
            </w:tcBorders>
          </w:tcPr>
          <w:p w14:paraId="51BEAA3E" w14:textId="77777777" w:rsidR="0010205C" w:rsidRPr="003D4ABF" w:rsidRDefault="0010205C" w:rsidP="009E22B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A95F666" w14:textId="77777777" w:rsidR="0010205C" w:rsidRPr="003D4ABF" w:rsidRDefault="0010205C" w:rsidP="009E22B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61A73C9"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8997F" w14:textId="77777777" w:rsidR="0010205C" w:rsidRPr="003D4ABF" w:rsidRDefault="0010205C" w:rsidP="009E22BC">
            <w:pPr>
              <w:pStyle w:val="TAL"/>
            </w:pPr>
          </w:p>
        </w:tc>
        <w:tc>
          <w:tcPr>
            <w:tcW w:w="1620" w:type="dxa"/>
            <w:tcBorders>
              <w:top w:val="single" w:sz="4" w:space="0" w:color="auto"/>
              <w:left w:val="single" w:sz="4" w:space="0" w:color="auto"/>
              <w:bottom w:val="single" w:sz="4" w:space="0" w:color="auto"/>
              <w:right w:val="single" w:sz="4" w:space="0" w:color="auto"/>
            </w:tcBorders>
          </w:tcPr>
          <w:p w14:paraId="73856ECE" w14:textId="77777777" w:rsidR="0010205C" w:rsidRPr="003D4ABF" w:rsidRDefault="0010205C" w:rsidP="009E22BC">
            <w:pPr>
              <w:pStyle w:val="TAL"/>
            </w:pPr>
          </w:p>
        </w:tc>
      </w:tr>
      <w:tr w:rsidR="0010205C" w:rsidRPr="003D4ABF" w14:paraId="5D53B833" w14:textId="77777777" w:rsidTr="009E22BC">
        <w:tc>
          <w:tcPr>
            <w:tcW w:w="1741" w:type="dxa"/>
            <w:tcBorders>
              <w:top w:val="single" w:sz="4" w:space="0" w:color="auto"/>
              <w:left w:val="single" w:sz="4" w:space="0" w:color="auto"/>
              <w:bottom w:val="single" w:sz="4" w:space="0" w:color="auto"/>
              <w:right w:val="single" w:sz="4" w:space="0" w:color="auto"/>
            </w:tcBorders>
          </w:tcPr>
          <w:p w14:paraId="45007328" w14:textId="77777777" w:rsidR="0010205C" w:rsidRPr="0010205C" w:rsidRDefault="0010205C" w:rsidP="009E22BC">
            <w:pPr>
              <w:pStyle w:val="TAL"/>
            </w:pPr>
            <w:r w:rsidRPr="0010205C">
              <w:t>Network Slice Replacement</w:t>
            </w:r>
          </w:p>
        </w:tc>
        <w:tc>
          <w:tcPr>
            <w:tcW w:w="2762" w:type="dxa"/>
            <w:tcBorders>
              <w:top w:val="single" w:sz="4" w:space="0" w:color="auto"/>
              <w:left w:val="single" w:sz="4" w:space="0" w:color="auto"/>
              <w:bottom w:val="single" w:sz="4" w:space="0" w:color="auto"/>
              <w:right w:val="single" w:sz="4" w:space="0" w:color="auto"/>
            </w:tcBorders>
          </w:tcPr>
          <w:p w14:paraId="3D4E9841" w14:textId="60B54233" w:rsidR="0010205C" w:rsidRPr="0010205C" w:rsidRDefault="0010205C" w:rsidP="009E22BC">
            <w:pPr>
              <w:pStyle w:val="TAL"/>
            </w:pPr>
            <w:r w:rsidRPr="0010205C">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ins w:id="34" w:author="Oracle" w:date="2025-03-09T17:05:00Z">
              <w:r>
                <w:t xml:space="preserve"> </w:t>
              </w:r>
            </w:ins>
            <w:ins w:id="35" w:author="Oracle" w:date="2025-03-09T17:06:00Z">
              <w:r>
                <w:t>T</w:t>
              </w:r>
            </w:ins>
            <w:ins w:id="36" w:author="Oracle" w:date="2025-03-09T17:05:00Z">
              <w:r w:rsidRPr="00C161B4">
                <w:t xml:space="preserve">he </w:t>
              </w:r>
            </w:ins>
            <w:ins w:id="37" w:author="Oracle" w:date="2025-03-09T17:06:00Z">
              <w:r>
                <w:t>SMF provides</w:t>
              </w:r>
            </w:ins>
            <w:ins w:id="38" w:author="Oracle" w:date="2025-03-09T17:05:00Z">
              <w:r w:rsidRPr="00C161B4">
                <w:t xml:space="preserve"> </w:t>
              </w:r>
            </w:ins>
            <w:ins w:id="39" w:author="Oracle" w:date="2025-03-09T17:06:00Z">
              <w:r w:rsidRPr="00C161B4">
                <w:t>only th</w:t>
              </w:r>
            </w:ins>
            <w:ins w:id="40" w:author="Oracle" w:date="2025-03-09T17:07:00Z">
              <w:r>
                <w:t>is</w:t>
              </w:r>
            </w:ins>
            <w:ins w:id="41" w:author="Oracle" w:date="2025-03-09T17:06:00Z">
              <w:r w:rsidRPr="00C161B4">
                <w:t xml:space="preserve"> trigger with no additional information</w:t>
              </w:r>
            </w:ins>
            <w:ins w:id="42" w:author="Oracle" w:date="2025-03-09T17:07:00Z">
              <w:r>
                <w:t xml:space="preserve"> </w:t>
              </w:r>
              <w:r w:rsidRPr="0010205C">
                <w:t xml:space="preserve">when the PDU Session is transferred from Alternative S-NSSAI </w:t>
              </w:r>
            </w:ins>
            <w:ins w:id="43" w:author="Oracle" w:date="2025-03-09T17:08:00Z">
              <w:r>
                <w:t xml:space="preserve">back </w:t>
              </w:r>
            </w:ins>
            <w:ins w:id="44" w:author="Oracle" w:date="2025-03-09T17:07:00Z">
              <w:r w:rsidRPr="0010205C">
                <w:t>to S-NSSAI</w:t>
              </w:r>
            </w:ins>
            <w:ins w:id="45" w:author="Oracle" w:date="2025-03-09T17:05:00Z">
              <w:r w:rsidRPr="00C161B4">
                <w:t>.</w:t>
              </w:r>
            </w:ins>
          </w:p>
        </w:tc>
        <w:tc>
          <w:tcPr>
            <w:tcW w:w="1559" w:type="dxa"/>
            <w:tcBorders>
              <w:top w:val="single" w:sz="4" w:space="0" w:color="auto"/>
              <w:left w:val="single" w:sz="4" w:space="0" w:color="auto"/>
              <w:bottom w:val="single" w:sz="4" w:space="0" w:color="auto"/>
              <w:right w:val="single" w:sz="4" w:space="0" w:color="auto"/>
            </w:tcBorders>
          </w:tcPr>
          <w:p w14:paraId="0B33BD79" w14:textId="77777777" w:rsidR="0010205C" w:rsidRPr="0010205C" w:rsidRDefault="0010205C" w:rsidP="009E22BC">
            <w:pPr>
              <w:pStyle w:val="TAL"/>
            </w:pPr>
            <w:r w:rsidRPr="0010205C">
              <w:t>Added</w:t>
            </w:r>
          </w:p>
        </w:tc>
        <w:tc>
          <w:tcPr>
            <w:tcW w:w="1465" w:type="dxa"/>
            <w:tcBorders>
              <w:top w:val="single" w:sz="4" w:space="0" w:color="auto"/>
              <w:left w:val="single" w:sz="4" w:space="0" w:color="auto"/>
              <w:bottom w:val="single" w:sz="4" w:space="0" w:color="auto"/>
              <w:right w:val="single" w:sz="4" w:space="0" w:color="auto"/>
            </w:tcBorders>
          </w:tcPr>
          <w:p w14:paraId="5AF885D9" w14:textId="77777777" w:rsidR="0010205C" w:rsidRPr="0010205C" w:rsidRDefault="0010205C" w:rsidP="009E22BC">
            <w:pPr>
              <w:pStyle w:val="TAL"/>
            </w:pPr>
            <w:r w:rsidRPr="0010205C">
              <w:t>PCF</w:t>
            </w:r>
          </w:p>
        </w:tc>
        <w:tc>
          <w:tcPr>
            <w:tcW w:w="1620" w:type="dxa"/>
            <w:tcBorders>
              <w:top w:val="single" w:sz="4" w:space="0" w:color="auto"/>
              <w:left w:val="single" w:sz="4" w:space="0" w:color="auto"/>
              <w:bottom w:val="single" w:sz="4" w:space="0" w:color="auto"/>
              <w:right w:val="single" w:sz="4" w:space="0" w:color="auto"/>
            </w:tcBorders>
          </w:tcPr>
          <w:p w14:paraId="0B33CD32" w14:textId="77777777" w:rsidR="0010205C" w:rsidRPr="00E63188" w:rsidRDefault="0010205C" w:rsidP="009E22BC">
            <w:pPr>
              <w:pStyle w:val="TAL"/>
              <w:rPr>
                <w:highlight w:val="yellow"/>
              </w:rPr>
            </w:pPr>
          </w:p>
        </w:tc>
      </w:tr>
      <w:tr w:rsidR="0010205C" w:rsidRPr="003D4ABF" w14:paraId="271C6EA0" w14:textId="77777777" w:rsidTr="009E22BC">
        <w:tc>
          <w:tcPr>
            <w:tcW w:w="1741" w:type="dxa"/>
            <w:tcBorders>
              <w:top w:val="single" w:sz="4" w:space="0" w:color="auto"/>
              <w:left w:val="single" w:sz="4" w:space="0" w:color="auto"/>
              <w:bottom w:val="single" w:sz="4" w:space="0" w:color="auto"/>
              <w:right w:val="single" w:sz="4" w:space="0" w:color="auto"/>
            </w:tcBorders>
          </w:tcPr>
          <w:p w14:paraId="6FCE6FD7" w14:textId="77777777" w:rsidR="0010205C" w:rsidRPr="003D4ABF" w:rsidRDefault="0010205C" w:rsidP="009E22B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DA579D9" w14:textId="77777777" w:rsidR="0010205C" w:rsidRPr="003D4ABF" w:rsidRDefault="0010205C" w:rsidP="009E22B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04065A8"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88A01F" w14:textId="77777777" w:rsidR="0010205C" w:rsidRPr="003D4ABF" w:rsidRDefault="0010205C" w:rsidP="009E22B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7380AE" w14:textId="77777777" w:rsidR="0010205C" w:rsidRPr="003D4ABF" w:rsidRDefault="0010205C" w:rsidP="009E22BC">
            <w:pPr>
              <w:pStyle w:val="TAL"/>
            </w:pPr>
          </w:p>
        </w:tc>
      </w:tr>
      <w:tr w:rsidR="0010205C" w:rsidRPr="003D4ABF" w14:paraId="32A901C3" w14:textId="77777777" w:rsidTr="009E22BC">
        <w:tc>
          <w:tcPr>
            <w:tcW w:w="1741" w:type="dxa"/>
            <w:tcBorders>
              <w:top w:val="single" w:sz="4" w:space="0" w:color="auto"/>
              <w:left w:val="single" w:sz="4" w:space="0" w:color="auto"/>
              <w:bottom w:val="single" w:sz="4" w:space="0" w:color="auto"/>
              <w:right w:val="single" w:sz="4" w:space="0" w:color="auto"/>
            </w:tcBorders>
          </w:tcPr>
          <w:p w14:paraId="08CCBAAF" w14:textId="77777777" w:rsidR="0010205C" w:rsidRPr="003D4ABF" w:rsidRDefault="0010205C" w:rsidP="009E22B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12274C9" w14:textId="77777777" w:rsidR="0010205C" w:rsidRPr="003D4ABF" w:rsidRDefault="0010205C" w:rsidP="009E22B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1E7191E" w14:textId="77777777" w:rsidR="0010205C" w:rsidRPr="003D4ABF" w:rsidRDefault="0010205C" w:rsidP="009E22B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BB3C0F" w14:textId="77777777" w:rsidR="0010205C" w:rsidRPr="003D4ABF" w:rsidRDefault="0010205C" w:rsidP="009E22B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BF313" w14:textId="77777777" w:rsidR="0010205C" w:rsidRPr="003D4ABF" w:rsidRDefault="0010205C" w:rsidP="009E22BC">
            <w:pPr>
              <w:pStyle w:val="TAL"/>
            </w:pPr>
          </w:p>
        </w:tc>
      </w:tr>
      <w:tr w:rsidR="0010205C" w:rsidRPr="003D4ABF" w14:paraId="36947F51" w14:textId="77777777" w:rsidTr="009E22BC">
        <w:tc>
          <w:tcPr>
            <w:tcW w:w="9147" w:type="dxa"/>
            <w:gridSpan w:val="5"/>
          </w:tcPr>
          <w:p w14:paraId="18B551DC" w14:textId="77777777" w:rsidR="0010205C" w:rsidRPr="003D4ABF" w:rsidRDefault="0010205C" w:rsidP="009E22B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F122B5A" w14:textId="77777777" w:rsidR="0010205C" w:rsidRPr="003D4ABF" w:rsidRDefault="0010205C" w:rsidP="009E22BC">
            <w:pPr>
              <w:pStyle w:val="TAN"/>
            </w:pPr>
            <w:r w:rsidRPr="003D4ABF">
              <w:t>NOTE 2:</w:t>
            </w:r>
            <w:r w:rsidRPr="003D4ABF">
              <w:tab/>
              <w:t>This trigger reports change of Tracking Area in both 5GS and EPC interworking, or reports change of Routing Area for GERAN/UTRAN access (see Annex G of TS 23.502 [3]).</w:t>
            </w:r>
          </w:p>
          <w:p w14:paraId="77161201" w14:textId="77777777" w:rsidR="0010205C" w:rsidRPr="003D4ABF" w:rsidRDefault="0010205C" w:rsidP="009E22B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4BDA960" w14:textId="77777777" w:rsidR="0010205C" w:rsidRPr="003D4ABF" w:rsidRDefault="0010205C" w:rsidP="009E22BC">
            <w:pPr>
              <w:pStyle w:val="TAN"/>
            </w:pPr>
            <w:r w:rsidRPr="003D4ABF">
              <w:t>NOTE 4:</w:t>
            </w:r>
            <w:r w:rsidRPr="003D4ABF">
              <w:tab/>
              <w:t>Usage is defined as either volume or time of user plane traffic.</w:t>
            </w:r>
          </w:p>
          <w:p w14:paraId="1B1788D7" w14:textId="77777777" w:rsidR="0010205C" w:rsidRPr="003D4ABF" w:rsidRDefault="0010205C" w:rsidP="009E22BC">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70E96616" w14:textId="77777777" w:rsidR="0010205C" w:rsidRPr="003D4ABF" w:rsidRDefault="0010205C" w:rsidP="009E22B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4FE4CDB" w14:textId="77777777" w:rsidR="0010205C" w:rsidRPr="003D4ABF" w:rsidRDefault="0010205C" w:rsidP="009E22BC">
            <w:pPr>
              <w:pStyle w:val="TAN"/>
            </w:pPr>
            <w:r w:rsidRPr="003D4ABF">
              <w:t>NOTE 7:</w:t>
            </w:r>
            <w:r>
              <w:tab/>
              <w:t>Void</w:t>
            </w:r>
            <w:r w:rsidRPr="003D4ABF">
              <w:t>.</w:t>
            </w:r>
          </w:p>
          <w:p w14:paraId="6AD758EE" w14:textId="77777777" w:rsidR="0010205C" w:rsidRPr="003D4ABF" w:rsidRDefault="0010205C" w:rsidP="009E22B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27B8776" w14:textId="77777777" w:rsidR="0010205C" w:rsidRDefault="0010205C" w:rsidP="009E22B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808B460" w14:textId="77777777" w:rsidR="0010205C" w:rsidRDefault="0010205C" w:rsidP="009E22BC">
            <w:pPr>
              <w:pStyle w:val="TAN"/>
            </w:pPr>
            <w:r>
              <w:t>NOTE 10:</w:t>
            </w:r>
            <w:r>
              <w:tab/>
              <w:t>See clause 6.6.2.4.</w:t>
            </w:r>
          </w:p>
          <w:p w14:paraId="40FCA00A" w14:textId="77777777" w:rsidR="0010205C" w:rsidRPr="003D4ABF" w:rsidRDefault="0010205C" w:rsidP="009E22BC">
            <w:pPr>
              <w:pStyle w:val="TAN"/>
            </w:pPr>
            <w:r>
              <w:t>NOTE 11:</w:t>
            </w:r>
            <w:r>
              <w:tab/>
              <w:t>Multiple triggers are described in TS 29.512 [44] for this event.</w:t>
            </w:r>
          </w:p>
        </w:tc>
      </w:tr>
    </w:tbl>
    <w:p w14:paraId="79E51E8A" w14:textId="77777777" w:rsidR="0010205C" w:rsidRPr="003D4ABF" w:rsidRDefault="0010205C" w:rsidP="0010205C">
      <w:pPr>
        <w:pStyle w:val="FP"/>
        <w:rPr>
          <w:noProof/>
        </w:rPr>
      </w:pPr>
    </w:p>
    <w:p w14:paraId="65D18559" w14:textId="77777777" w:rsidR="0010205C" w:rsidRPr="003D4ABF" w:rsidRDefault="0010205C" w:rsidP="0010205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1F592DB" w14:textId="77777777" w:rsidR="0010205C" w:rsidRPr="003D4ABF" w:rsidRDefault="0010205C" w:rsidP="0010205C">
      <w:r w:rsidRPr="003D4ABF">
        <w:lastRenderedPageBreak/>
        <w:t>When the EPS Fallback trigger is armed by the PCF, the SMF shall report the event to the PCF when a QoS Flow with 5QI=1 is rejected due to EPS Fallback.</w:t>
      </w:r>
    </w:p>
    <w:p w14:paraId="350FA823" w14:textId="77777777" w:rsidR="0010205C" w:rsidRPr="003D4ABF" w:rsidRDefault="0010205C" w:rsidP="0010205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B2129E" w14:textId="77777777" w:rsidR="0010205C" w:rsidRPr="003D4ABF" w:rsidRDefault="0010205C" w:rsidP="0010205C">
      <w:pPr>
        <w:pStyle w:val="NO"/>
      </w:pPr>
      <w:r w:rsidRPr="003D4ABF">
        <w:t>NOTE 2:</w:t>
      </w:r>
      <w:r w:rsidRPr="003D4ABF">
        <w:tab/>
        <w:t>The access network may be configured to report location changes only when transmission resources are established in the radio access network.</w:t>
      </w:r>
    </w:p>
    <w:p w14:paraId="2E811150" w14:textId="77777777" w:rsidR="0010205C" w:rsidRPr="003D4ABF" w:rsidRDefault="0010205C" w:rsidP="0010205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88202B4" w14:textId="77777777" w:rsidR="0010205C" w:rsidRPr="003D4ABF" w:rsidRDefault="0010205C" w:rsidP="0010205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EAE88A9" w14:textId="77777777" w:rsidR="0010205C" w:rsidRPr="003D4ABF" w:rsidRDefault="0010205C" w:rsidP="0010205C">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28BD89FF" w14:textId="77777777" w:rsidR="0010205C" w:rsidRPr="003D4ABF" w:rsidRDefault="0010205C" w:rsidP="0010205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A63C3DF" w14:textId="77777777" w:rsidR="0010205C" w:rsidRPr="003D4ABF" w:rsidRDefault="0010205C" w:rsidP="0010205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05DF963" w14:textId="77777777" w:rsidR="0010205C" w:rsidRPr="003D4ABF" w:rsidRDefault="0010205C" w:rsidP="0010205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035075C" w14:textId="77777777" w:rsidR="0010205C" w:rsidRPr="003D4ABF" w:rsidRDefault="0010205C" w:rsidP="0010205C">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D681756" w14:textId="77777777" w:rsidR="0010205C" w:rsidRPr="003D4ABF" w:rsidRDefault="0010205C" w:rsidP="0010205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D53F997" w14:textId="77777777" w:rsidR="0010205C" w:rsidRPr="003D4ABF" w:rsidRDefault="0010205C" w:rsidP="0010205C">
      <w:r w:rsidRPr="003D4ABF">
        <w:t>The management of the Presence Reporting Area (PRA) functionality enables the PCF to subscribe to reporting change of UE presence in a particular Presence Reporting Area.</w:t>
      </w:r>
    </w:p>
    <w:p w14:paraId="699AC3EF" w14:textId="77777777" w:rsidR="0010205C" w:rsidRPr="003D4ABF" w:rsidRDefault="0010205C" w:rsidP="0010205C">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5B9CDC" w14:textId="77777777" w:rsidR="0010205C" w:rsidRPr="003D4ABF" w:rsidRDefault="0010205C" w:rsidP="0010205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29D997C" w14:textId="77777777" w:rsidR="0010205C" w:rsidRPr="003D4ABF" w:rsidRDefault="0010205C" w:rsidP="0010205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31603BC" w14:textId="77777777" w:rsidR="0010205C" w:rsidRPr="003D4ABF" w:rsidRDefault="0010205C" w:rsidP="0010205C">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E9A2D66" w14:textId="77777777" w:rsidR="0010205C" w:rsidRPr="003D4ABF" w:rsidRDefault="0010205C" w:rsidP="0010205C">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4BCC5D53" w14:textId="77777777" w:rsidR="0010205C" w:rsidRPr="003D4ABF" w:rsidRDefault="0010205C" w:rsidP="0010205C">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A2506A0" w14:textId="77777777" w:rsidR="0010205C" w:rsidRPr="003D4ABF" w:rsidRDefault="0010205C" w:rsidP="0010205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97C2148" w14:textId="77777777" w:rsidR="0010205C" w:rsidRPr="003D4ABF" w:rsidRDefault="0010205C" w:rsidP="0010205C">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2A15BC6C" w14:textId="77777777" w:rsidR="0010205C" w:rsidRPr="003D4ABF" w:rsidRDefault="0010205C" w:rsidP="0010205C">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EEA390D" w14:textId="77777777" w:rsidR="0010205C" w:rsidRPr="003D4ABF" w:rsidRDefault="0010205C" w:rsidP="0010205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A9B7BF2" w14:textId="77777777" w:rsidR="0010205C" w:rsidRPr="003D4ABF" w:rsidRDefault="0010205C" w:rsidP="0010205C">
      <w:r w:rsidRPr="003D4ABF">
        <w:t>When the Out of credit detection trigger is set, the SMF shall inform the PCF about the PCC rules for which credit is no longer available together with the applied termination action.</w:t>
      </w:r>
    </w:p>
    <w:p w14:paraId="59EEACAF" w14:textId="77777777" w:rsidR="0010205C" w:rsidRPr="003D4ABF" w:rsidRDefault="0010205C" w:rsidP="0010205C">
      <w:r w:rsidRPr="003D4ABF">
        <w:t>When the Reallocation of credit detection trigger is set, the SMF shall inform the PCF about the PCC rules for which credit has been reallocated after credit was no longer available and the termination action was applied.</w:t>
      </w:r>
    </w:p>
    <w:p w14:paraId="34639123" w14:textId="77777777" w:rsidR="0010205C" w:rsidRPr="003D4ABF" w:rsidRDefault="0010205C" w:rsidP="0010205C">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AC3C434" w14:textId="77777777" w:rsidR="0010205C" w:rsidRPr="003D4ABF" w:rsidRDefault="0010205C" w:rsidP="0010205C">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734AEC95" w14:textId="77777777" w:rsidR="0010205C" w:rsidRPr="003D4ABF" w:rsidRDefault="0010205C" w:rsidP="0010205C">
      <w:pPr>
        <w:pStyle w:val="NO"/>
      </w:pPr>
      <w:r w:rsidRPr="003D4ABF">
        <w:t>NOTE 8:</w:t>
      </w:r>
      <w:r w:rsidRPr="003D4ABF">
        <w:tab/>
        <w:t>At PCC rule deactivation the User Location Report includes information on when the UE was last known to be in that location.</w:t>
      </w:r>
    </w:p>
    <w:p w14:paraId="1C630D56" w14:textId="77777777" w:rsidR="0010205C" w:rsidRPr="003D4ABF" w:rsidRDefault="0010205C" w:rsidP="0010205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0363CD" w14:textId="77777777" w:rsidR="0010205C" w:rsidRPr="003D4ABF" w:rsidRDefault="0010205C" w:rsidP="0010205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01874DB" w14:textId="77777777" w:rsidR="0010205C" w:rsidRPr="003D4ABF" w:rsidRDefault="0010205C" w:rsidP="0010205C">
      <w:r w:rsidRPr="003D4ABF">
        <w:lastRenderedPageBreak/>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2547D70B" w14:textId="77777777" w:rsidR="0010205C" w:rsidRPr="003D4ABF" w:rsidRDefault="0010205C" w:rsidP="0010205C">
      <w:r w:rsidRPr="003D4ABF">
        <w:t>The Credit management session failure trigger shall trigger a SMF interaction with the PCF to inform about a credit management session failure and to indicate the failure reason, and the affected PCC rules.</w:t>
      </w:r>
    </w:p>
    <w:p w14:paraId="50118089" w14:textId="77777777" w:rsidR="0010205C" w:rsidRPr="003D4ABF" w:rsidRDefault="0010205C" w:rsidP="0010205C">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4A7CE2CF" w14:textId="77777777" w:rsidR="0010205C" w:rsidRPr="003D4ABF" w:rsidRDefault="0010205C" w:rsidP="0010205C">
      <w:pPr>
        <w:pStyle w:val="NO"/>
      </w:pPr>
      <w:r w:rsidRPr="003D4ABF">
        <w:t>NOTE 10:</w:t>
      </w:r>
      <w:r w:rsidRPr="003D4ABF">
        <w:tab/>
        <w:t>The Credit management session failure trigger applies to situations wherein the PDU Session is not terminated by the SMF due to the credit management session failure.</w:t>
      </w:r>
    </w:p>
    <w:p w14:paraId="3415ED47" w14:textId="77777777" w:rsidR="0010205C" w:rsidRPr="003D4ABF" w:rsidRDefault="0010205C" w:rsidP="0010205C">
      <w:r w:rsidRPr="003D4ABF">
        <w:t>The default QoS change triggers shall trigger the PCF interaction for all changes in the default QoS data received in SMF from the UDM.</w:t>
      </w:r>
    </w:p>
    <w:p w14:paraId="483C7A9C" w14:textId="77777777" w:rsidR="0010205C" w:rsidRPr="003D4ABF" w:rsidRDefault="0010205C" w:rsidP="0010205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33886E4" w14:textId="77777777" w:rsidR="0010205C" w:rsidRPr="003D4ABF" w:rsidRDefault="0010205C" w:rsidP="0010205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A9BB8F6" w14:textId="77777777" w:rsidR="0010205C" w:rsidRPr="003D4ABF" w:rsidRDefault="0010205C" w:rsidP="0010205C">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31390EF" w14:textId="77777777" w:rsidR="0010205C" w:rsidRPr="003D4ABF" w:rsidRDefault="0010205C" w:rsidP="0010205C">
      <w:pPr>
        <w:pStyle w:val="NO"/>
      </w:pPr>
      <w:r w:rsidRPr="003D4ABF">
        <w:t>NOTE 1</w:t>
      </w:r>
      <w:r>
        <w:t>1</w:t>
      </w:r>
      <w:r w:rsidRPr="003D4ABF">
        <w:t>:</w:t>
      </w:r>
      <w:r>
        <w:tab/>
        <w:t>The PCF can decide to provide PCC Rules when the maximum waiting time expires or send them later depending on implementation.</w:t>
      </w:r>
    </w:p>
    <w:p w14:paraId="20ABD2F4" w14:textId="77777777" w:rsidR="0010205C" w:rsidRPr="003D4ABF" w:rsidRDefault="0010205C" w:rsidP="0010205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AC8A1F9" w14:textId="77777777" w:rsidR="0010205C" w:rsidRPr="003D4ABF" w:rsidRDefault="0010205C" w:rsidP="0010205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FABB4C" w14:textId="77777777" w:rsidR="0010205C" w:rsidRPr="003D4ABF" w:rsidRDefault="0010205C" w:rsidP="0010205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6F05DE7" w14:textId="77777777" w:rsidR="0010205C" w:rsidRPr="003D4ABF" w:rsidRDefault="0010205C" w:rsidP="0010205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4F342C" w14:textId="77777777" w:rsidR="0010205C" w:rsidRPr="003D4ABF" w:rsidRDefault="0010205C" w:rsidP="0010205C">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F9139E0" w14:textId="77777777" w:rsidR="0010205C" w:rsidRPr="003D4ABF" w:rsidRDefault="0010205C" w:rsidP="0010205C">
      <w:r w:rsidRPr="003D4ABF">
        <w:t>When the QoS Monitoring trigger is set, the SMF shall</w:t>
      </w:r>
      <w:r>
        <w:t>, upon</w:t>
      </w:r>
      <w:r w:rsidRPr="003D4ABF">
        <w:t xml:space="preserve"> receiving the QoS Monitoring report from the UPF, send the measurement report to the PCF.</w:t>
      </w:r>
    </w:p>
    <w:p w14:paraId="61662190" w14:textId="77777777" w:rsidR="0010205C" w:rsidRPr="003D4ABF" w:rsidRDefault="0010205C" w:rsidP="0010205C">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6226D54" w14:textId="77777777" w:rsidR="0010205C" w:rsidRPr="003D4ABF" w:rsidRDefault="0010205C" w:rsidP="0010205C">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1C8E518" w14:textId="77777777" w:rsidR="0010205C" w:rsidRPr="003D4ABF" w:rsidRDefault="0010205C" w:rsidP="0010205C">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3097853" w14:textId="77777777" w:rsidR="0010205C" w:rsidRPr="003D4ABF" w:rsidRDefault="0010205C" w:rsidP="0010205C">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7D59E13D" w14:textId="77777777" w:rsidR="0010205C" w:rsidRPr="003D4ABF" w:rsidRDefault="0010205C" w:rsidP="0010205C">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C22E03C" w14:textId="77777777" w:rsidR="0010205C" w:rsidRPr="003D4ABF" w:rsidRDefault="0010205C" w:rsidP="0010205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1016065" w14:textId="77777777" w:rsidR="0010205C" w:rsidRDefault="0010205C" w:rsidP="0010205C">
      <w:r>
        <w:t>The Request for reporting the PCF binding information indicates to the SMF to report to the PCF for the PDU Session that the trigger was met and the updated PCF binding information of the PCF for the UE received from the AMF.</w:t>
      </w:r>
    </w:p>
    <w:p w14:paraId="0CDBF39D" w14:textId="77777777" w:rsidR="0010205C" w:rsidRPr="003D4ABF" w:rsidRDefault="0010205C" w:rsidP="0010205C">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D1D773E" w14:textId="77777777" w:rsidR="0010205C" w:rsidRDefault="0010205C" w:rsidP="0010205C">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E7481FB" w14:textId="77777777" w:rsidR="0010205C" w:rsidRDefault="0010205C" w:rsidP="0010205C">
      <w:r>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76AB48C8" w14:textId="77777777" w:rsidR="0010205C" w:rsidRPr="003D4ABF" w:rsidRDefault="0010205C" w:rsidP="0010205C">
      <w:pPr>
        <w:pStyle w:val="NO"/>
      </w:pPr>
      <w:r w:rsidRPr="003D4ABF">
        <w:lastRenderedPageBreak/>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24140F41" w14:textId="77777777" w:rsidR="0010205C" w:rsidRDefault="0010205C" w:rsidP="0010205C">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099E7FD" w14:textId="5C9C71AC" w:rsidR="0010205C" w:rsidRDefault="0010205C" w:rsidP="0010205C">
      <w:bookmarkStart w:id="46" w:name="_CR6_1_3_6"/>
      <w:bookmarkEnd w:id="46"/>
      <w: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w:t>
      </w:r>
      <w:ins w:id="47" w:author="Oracle" w:date="2025-03-09T17:10:00Z">
        <w:r w:rsidR="00D45488">
          <w:t xml:space="preserve">back </w:t>
        </w:r>
      </w:ins>
      <w:r>
        <w:t>to the replaced S-NSSAI</w:t>
      </w:r>
      <w:ins w:id="48" w:author="Oracle" w:date="2025-03-09T17:11:00Z">
        <w:r w:rsidR="00D45488">
          <w:t xml:space="preserve"> </w:t>
        </w:r>
        <w:r w:rsidR="00D45488" w:rsidRPr="00C161B4">
          <w:t xml:space="preserve">with no additional </w:t>
        </w:r>
        <w:proofErr w:type="gramStart"/>
        <w:r w:rsidR="00D45488" w:rsidRPr="00C161B4">
          <w:t>information</w:t>
        </w:r>
      </w:ins>
      <w:r>
        <w:t>, when</w:t>
      </w:r>
      <w:proofErr w:type="gramEnd"/>
      <w:r>
        <w:t xml:space="preserve"> the replaced S-NSSAI is available again and the PDU Session is transferred to the replaced S-NSSAI.</w:t>
      </w:r>
    </w:p>
    <w:p w14:paraId="1B65914E" w14:textId="77777777" w:rsidR="0010205C" w:rsidRPr="003D4ABF" w:rsidRDefault="0010205C" w:rsidP="0010205C">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2842040" w14:textId="77777777" w:rsidR="0010205C" w:rsidRDefault="0010205C" w:rsidP="0010205C">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DD50A26" w14:textId="41D5F298" w:rsidR="000B1D36" w:rsidRPr="0084646B" w:rsidRDefault="0010205C" w:rsidP="0010205C">
      <w:pPr>
        <w:rPr>
          <w:lang w:eastAsia="zh-CN"/>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D417B" w14:textId="77777777" w:rsidR="00E340D3" w:rsidRDefault="00E340D3">
      <w:r>
        <w:separator/>
      </w:r>
    </w:p>
  </w:endnote>
  <w:endnote w:type="continuationSeparator" w:id="0">
    <w:p w14:paraId="6F9D8D85" w14:textId="77777777" w:rsidR="00E340D3" w:rsidRDefault="00E3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3F12C" w14:textId="77777777" w:rsidR="00E340D3" w:rsidRDefault="00E340D3">
      <w:r>
        <w:separator/>
      </w:r>
    </w:p>
  </w:footnote>
  <w:footnote w:type="continuationSeparator" w:id="0">
    <w:p w14:paraId="2D0EE6F4" w14:textId="77777777" w:rsidR="00E340D3" w:rsidRDefault="00E34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1E53"/>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3FF5"/>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651"/>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5C"/>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37"/>
    <w:rsid w:val="00155D6D"/>
    <w:rsid w:val="00156C52"/>
    <w:rsid w:val="001571AA"/>
    <w:rsid w:val="00160A2A"/>
    <w:rsid w:val="001610C8"/>
    <w:rsid w:val="00161B2A"/>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537"/>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2C9"/>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581"/>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B90"/>
    <w:rsid w:val="00326346"/>
    <w:rsid w:val="003265DE"/>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9B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4929"/>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1B1"/>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06A"/>
    <w:rsid w:val="005E1484"/>
    <w:rsid w:val="005E1A23"/>
    <w:rsid w:val="005E4170"/>
    <w:rsid w:val="005E42AF"/>
    <w:rsid w:val="005E4C3E"/>
    <w:rsid w:val="005E50E9"/>
    <w:rsid w:val="005E5EFC"/>
    <w:rsid w:val="005E7A30"/>
    <w:rsid w:val="005F01A3"/>
    <w:rsid w:val="005F0B5C"/>
    <w:rsid w:val="005F1237"/>
    <w:rsid w:val="005F1DEA"/>
    <w:rsid w:val="005F299B"/>
    <w:rsid w:val="005F3606"/>
    <w:rsid w:val="005F4D5B"/>
    <w:rsid w:val="005F5449"/>
    <w:rsid w:val="005F5E9E"/>
    <w:rsid w:val="005F612A"/>
    <w:rsid w:val="005F6A91"/>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253"/>
    <w:rsid w:val="006629DE"/>
    <w:rsid w:val="00663A3E"/>
    <w:rsid w:val="00663D8E"/>
    <w:rsid w:val="00664AAC"/>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97DD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0CE"/>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292"/>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358C"/>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3BF0"/>
    <w:rsid w:val="008443FA"/>
    <w:rsid w:val="00844A7C"/>
    <w:rsid w:val="00844C54"/>
    <w:rsid w:val="00844C94"/>
    <w:rsid w:val="008452B0"/>
    <w:rsid w:val="008459A1"/>
    <w:rsid w:val="0084646B"/>
    <w:rsid w:val="008504B4"/>
    <w:rsid w:val="00851D19"/>
    <w:rsid w:val="00851F41"/>
    <w:rsid w:val="0085223B"/>
    <w:rsid w:val="00852F04"/>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AF1"/>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A3E"/>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0CA"/>
    <w:rsid w:val="00A7113A"/>
    <w:rsid w:val="00A72E99"/>
    <w:rsid w:val="00A73ECC"/>
    <w:rsid w:val="00A74970"/>
    <w:rsid w:val="00A752C8"/>
    <w:rsid w:val="00A7597E"/>
    <w:rsid w:val="00A76BBC"/>
    <w:rsid w:val="00A7709F"/>
    <w:rsid w:val="00A7786B"/>
    <w:rsid w:val="00A77BB3"/>
    <w:rsid w:val="00A81893"/>
    <w:rsid w:val="00A81B45"/>
    <w:rsid w:val="00A84A31"/>
    <w:rsid w:val="00A84E9B"/>
    <w:rsid w:val="00A853BF"/>
    <w:rsid w:val="00A86AAB"/>
    <w:rsid w:val="00A913F3"/>
    <w:rsid w:val="00A91649"/>
    <w:rsid w:val="00A9171F"/>
    <w:rsid w:val="00A91951"/>
    <w:rsid w:val="00A930DA"/>
    <w:rsid w:val="00A9332F"/>
    <w:rsid w:val="00A93814"/>
    <w:rsid w:val="00A940E2"/>
    <w:rsid w:val="00A950FE"/>
    <w:rsid w:val="00A95D8E"/>
    <w:rsid w:val="00A97C75"/>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1C"/>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A71"/>
    <w:rsid w:val="00B57F25"/>
    <w:rsid w:val="00B57FE6"/>
    <w:rsid w:val="00B60773"/>
    <w:rsid w:val="00B60AA1"/>
    <w:rsid w:val="00B61B0B"/>
    <w:rsid w:val="00B62220"/>
    <w:rsid w:val="00B63FFC"/>
    <w:rsid w:val="00B65A7B"/>
    <w:rsid w:val="00B6652A"/>
    <w:rsid w:val="00B669C6"/>
    <w:rsid w:val="00B67C09"/>
    <w:rsid w:val="00B70A74"/>
    <w:rsid w:val="00B70E2F"/>
    <w:rsid w:val="00B7173B"/>
    <w:rsid w:val="00B71ED9"/>
    <w:rsid w:val="00B724D1"/>
    <w:rsid w:val="00B72D79"/>
    <w:rsid w:val="00B72E2B"/>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544"/>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7B2"/>
    <w:rsid w:val="00D42A14"/>
    <w:rsid w:val="00D4537D"/>
    <w:rsid w:val="00D45488"/>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2E0"/>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478"/>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40D3"/>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514"/>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1873"/>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12</Pages>
  <Words>5508</Words>
  <Characters>31401</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8</cp:revision>
  <cp:lastPrinted>1900-01-01T06:00:00Z</cp:lastPrinted>
  <dcterms:created xsi:type="dcterms:W3CDTF">2025-03-24T21:22:00Z</dcterms:created>
  <dcterms:modified xsi:type="dcterms:W3CDTF">2025-03-25T21:15:00Z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